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BDC241" w14:textId="77777777" w:rsidR="00ED5118" w:rsidRPr="00DE6C46" w:rsidRDefault="00ED5118" w:rsidP="00ED5118">
      <w:pPr>
        <w:jc w:val="right"/>
        <w:rPr>
          <w:rFonts w:eastAsia="PMingLiU"/>
          <w:b/>
          <w:i/>
          <w:sz w:val="28"/>
          <w:szCs w:val="28"/>
        </w:rPr>
      </w:pPr>
      <w:r>
        <w:rPr>
          <w:rFonts w:eastAsia="PMingLiU"/>
          <w:b/>
          <w:i/>
          <w:sz w:val="28"/>
          <w:szCs w:val="28"/>
        </w:rPr>
        <w:t xml:space="preserve">Приложение </w:t>
      </w:r>
      <w:r w:rsidR="00BE5CB6" w:rsidRPr="004E6B8E">
        <w:rPr>
          <w:rFonts w:eastAsia="PMingLiU"/>
          <w:b/>
          <w:i/>
          <w:sz w:val="28"/>
          <w:szCs w:val="28"/>
          <w:lang w:val="en-US"/>
        </w:rPr>
        <w:t>IV</w:t>
      </w:r>
      <w:r w:rsidR="00BE5CB6">
        <w:rPr>
          <w:rFonts w:eastAsia="PMingLiU"/>
          <w:b/>
          <w:i/>
          <w:sz w:val="28"/>
          <w:szCs w:val="28"/>
        </w:rPr>
        <w:t>.5</w:t>
      </w:r>
    </w:p>
    <w:p w14:paraId="30D23259" w14:textId="77777777" w:rsidR="00ED5118" w:rsidRDefault="00ED5118" w:rsidP="00ED5118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 программе СПО 11.02.15 «Инфокоммуникационные сети и системы связи»</w:t>
      </w:r>
    </w:p>
    <w:p w14:paraId="0AE2480B" w14:textId="77777777" w:rsidR="00ED5118" w:rsidRDefault="00ED5118" w:rsidP="00ED5118">
      <w:pPr>
        <w:spacing w:line="360" w:lineRule="auto"/>
        <w:jc w:val="both"/>
        <w:rPr>
          <w:bCs/>
          <w:sz w:val="28"/>
          <w:szCs w:val="28"/>
        </w:rPr>
      </w:pPr>
    </w:p>
    <w:p w14:paraId="25F27AF4" w14:textId="77777777" w:rsidR="00ED5118" w:rsidRDefault="00ED5118" w:rsidP="00ED5118">
      <w:pPr>
        <w:spacing w:line="360" w:lineRule="auto"/>
        <w:jc w:val="both"/>
        <w:rPr>
          <w:bCs/>
          <w:sz w:val="28"/>
          <w:szCs w:val="28"/>
        </w:rPr>
      </w:pPr>
    </w:p>
    <w:p w14:paraId="6263BBE1" w14:textId="77777777" w:rsidR="00ED5118" w:rsidRDefault="00ED5118" w:rsidP="00ED5118">
      <w:pPr>
        <w:spacing w:line="360" w:lineRule="auto"/>
        <w:jc w:val="both"/>
        <w:rPr>
          <w:bCs/>
          <w:sz w:val="28"/>
          <w:szCs w:val="28"/>
        </w:rPr>
      </w:pPr>
    </w:p>
    <w:p w14:paraId="272B8D64" w14:textId="77777777" w:rsidR="00ED5118" w:rsidRDefault="00ED5118" w:rsidP="00ED5118">
      <w:pPr>
        <w:spacing w:line="360" w:lineRule="auto"/>
        <w:jc w:val="both"/>
        <w:rPr>
          <w:bCs/>
          <w:sz w:val="28"/>
          <w:szCs w:val="28"/>
        </w:rPr>
      </w:pPr>
    </w:p>
    <w:p w14:paraId="4CDC0953" w14:textId="77777777" w:rsidR="00ED5118" w:rsidRDefault="00ED5118" w:rsidP="00012010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Программа производственной практики</w:t>
      </w:r>
    </w:p>
    <w:p w14:paraId="305E8062" w14:textId="77777777" w:rsidR="00ED5118" w:rsidRDefault="00ED5118" w:rsidP="00ED5118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по профессиональному модулю </w:t>
      </w:r>
    </w:p>
    <w:p w14:paraId="346FF12A" w14:textId="77777777" w:rsidR="00ED5118" w:rsidRDefault="00ED5118" w:rsidP="00ED5118">
      <w:pPr>
        <w:jc w:val="center"/>
        <w:rPr>
          <w:b/>
          <w:bCs/>
          <w:caps/>
          <w:sz w:val="28"/>
          <w:szCs w:val="28"/>
        </w:rPr>
      </w:pPr>
    </w:p>
    <w:p w14:paraId="4583AFA0" w14:textId="77777777" w:rsidR="00ED5118" w:rsidRPr="00471045" w:rsidRDefault="00ED5118" w:rsidP="00ED5118">
      <w:pPr>
        <w:jc w:val="center"/>
        <w:rPr>
          <w:rFonts w:eastAsia="Times New Roman"/>
          <w:b/>
          <w:caps/>
          <w:u w:val="single"/>
          <w:lang w:eastAsia="en-US"/>
        </w:rPr>
      </w:pPr>
      <w:r w:rsidRPr="00204358">
        <w:rPr>
          <w:b/>
          <w:color w:val="000000"/>
          <w:lang w:eastAsia="en-US"/>
        </w:rPr>
        <w:t>ПМ.05</w:t>
      </w:r>
      <w:r>
        <w:rPr>
          <w:b/>
          <w:color w:val="000000"/>
          <w:lang w:eastAsia="en-US"/>
        </w:rPr>
        <w:t>.</w:t>
      </w:r>
      <w:r w:rsidRPr="00471045">
        <w:rPr>
          <w:rFonts w:eastAsia="Times New Roman"/>
          <w:b/>
          <w:caps/>
          <w:u w:val="single"/>
          <w:lang w:eastAsia="en-US"/>
        </w:rPr>
        <w:t>АДАПТАЦИЯ КОНВЕРГЕНТНЫХ ТЕХНОЛОГИЙ И СИСТЕМ К ПОТРЕБНОСТЯМ ЗАКАЗЧИКА</w:t>
      </w:r>
    </w:p>
    <w:p w14:paraId="67F55F05" w14:textId="77777777" w:rsidR="00ED5118" w:rsidRDefault="00ED5118" w:rsidP="00ED5118">
      <w:pPr>
        <w:spacing w:line="360" w:lineRule="auto"/>
        <w:jc w:val="both"/>
        <w:rPr>
          <w:bCs/>
          <w:sz w:val="28"/>
          <w:szCs w:val="28"/>
        </w:rPr>
      </w:pPr>
    </w:p>
    <w:p w14:paraId="4B4B311C" w14:textId="77777777" w:rsidR="00ED5118" w:rsidRDefault="00ED5118" w:rsidP="00ED5118">
      <w:pPr>
        <w:spacing w:line="360" w:lineRule="auto"/>
        <w:jc w:val="both"/>
        <w:rPr>
          <w:b/>
          <w:bCs/>
          <w:sz w:val="28"/>
          <w:szCs w:val="28"/>
        </w:rPr>
      </w:pPr>
    </w:p>
    <w:p w14:paraId="1EA7E766" w14:textId="77777777" w:rsidR="00ED5118" w:rsidRDefault="00ED5118" w:rsidP="00ED5118">
      <w:pPr>
        <w:spacing w:line="360" w:lineRule="auto"/>
        <w:jc w:val="both"/>
        <w:rPr>
          <w:b/>
          <w:bCs/>
          <w:sz w:val="28"/>
          <w:szCs w:val="28"/>
        </w:rPr>
      </w:pPr>
    </w:p>
    <w:p w14:paraId="2A6500EF" w14:textId="77777777" w:rsidR="00ED5118" w:rsidRDefault="00ED5118" w:rsidP="00ED5118">
      <w:pPr>
        <w:spacing w:line="360" w:lineRule="auto"/>
        <w:jc w:val="both"/>
        <w:rPr>
          <w:b/>
          <w:bCs/>
          <w:sz w:val="28"/>
          <w:szCs w:val="28"/>
        </w:rPr>
      </w:pPr>
    </w:p>
    <w:p w14:paraId="7FE1923C" w14:textId="77777777" w:rsidR="00ED5118" w:rsidRDefault="00ED5118" w:rsidP="00ED5118">
      <w:pPr>
        <w:spacing w:line="360" w:lineRule="auto"/>
        <w:jc w:val="both"/>
        <w:rPr>
          <w:b/>
          <w:bCs/>
          <w:sz w:val="28"/>
          <w:szCs w:val="28"/>
        </w:rPr>
      </w:pPr>
    </w:p>
    <w:p w14:paraId="0BB3F798" w14:textId="77777777" w:rsidR="00ED5118" w:rsidRDefault="00ED5118" w:rsidP="00ED5118">
      <w:pPr>
        <w:spacing w:line="360" w:lineRule="auto"/>
        <w:jc w:val="both"/>
        <w:rPr>
          <w:b/>
          <w:bCs/>
          <w:sz w:val="28"/>
          <w:szCs w:val="28"/>
        </w:rPr>
      </w:pPr>
    </w:p>
    <w:p w14:paraId="122E35FF" w14:textId="77777777" w:rsidR="00ED5118" w:rsidRDefault="00ED5118" w:rsidP="00ED5118">
      <w:pPr>
        <w:spacing w:line="360" w:lineRule="auto"/>
        <w:jc w:val="both"/>
        <w:rPr>
          <w:b/>
          <w:bCs/>
          <w:sz w:val="28"/>
          <w:szCs w:val="28"/>
        </w:rPr>
      </w:pPr>
    </w:p>
    <w:p w14:paraId="11DA3ED2" w14:textId="77777777" w:rsidR="00ED5118" w:rsidRDefault="00ED5118" w:rsidP="00ED5118">
      <w:pPr>
        <w:spacing w:line="360" w:lineRule="auto"/>
        <w:jc w:val="both"/>
        <w:rPr>
          <w:b/>
          <w:bCs/>
          <w:sz w:val="28"/>
          <w:szCs w:val="28"/>
        </w:rPr>
      </w:pPr>
    </w:p>
    <w:p w14:paraId="7CA8C731" w14:textId="77777777" w:rsidR="00ED5118" w:rsidRDefault="00ED5118" w:rsidP="00ED5118">
      <w:pPr>
        <w:spacing w:line="360" w:lineRule="auto"/>
        <w:jc w:val="both"/>
        <w:rPr>
          <w:b/>
          <w:bCs/>
          <w:sz w:val="28"/>
          <w:szCs w:val="28"/>
        </w:rPr>
      </w:pPr>
    </w:p>
    <w:p w14:paraId="71EE98E3" w14:textId="77777777" w:rsidR="00ED5118" w:rsidRDefault="00ED5118" w:rsidP="00ED5118">
      <w:pPr>
        <w:spacing w:line="360" w:lineRule="auto"/>
        <w:jc w:val="both"/>
        <w:rPr>
          <w:b/>
          <w:bCs/>
          <w:sz w:val="28"/>
          <w:szCs w:val="28"/>
        </w:rPr>
      </w:pPr>
    </w:p>
    <w:p w14:paraId="696C207E" w14:textId="77777777" w:rsidR="00ED5118" w:rsidRDefault="00ED5118" w:rsidP="00ED5118">
      <w:pPr>
        <w:spacing w:line="360" w:lineRule="auto"/>
        <w:jc w:val="both"/>
        <w:rPr>
          <w:b/>
          <w:bCs/>
          <w:sz w:val="28"/>
          <w:szCs w:val="28"/>
        </w:rPr>
      </w:pPr>
    </w:p>
    <w:p w14:paraId="74276E7E" w14:textId="77777777" w:rsidR="00ED5118" w:rsidRDefault="00ED5118" w:rsidP="00ED5118">
      <w:pPr>
        <w:spacing w:line="360" w:lineRule="auto"/>
        <w:jc w:val="both"/>
        <w:rPr>
          <w:b/>
          <w:bCs/>
          <w:sz w:val="28"/>
          <w:szCs w:val="28"/>
        </w:rPr>
      </w:pPr>
    </w:p>
    <w:p w14:paraId="27C6C71E" w14:textId="77777777" w:rsidR="00ED5118" w:rsidRDefault="00ED5118" w:rsidP="00ED5118">
      <w:pPr>
        <w:spacing w:line="360" w:lineRule="auto"/>
        <w:jc w:val="both"/>
        <w:rPr>
          <w:b/>
          <w:bCs/>
          <w:sz w:val="28"/>
          <w:szCs w:val="28"/>
        </w:rPr>
      </w:pPr>
    </w:p>
    <w:p w14:paraId="0FD1A0BE" w14:textId="77777777" w:rsidR="00ED5118" w:rsidRDefault="00ED5118" w:rsidP="00ED5118">
      <w:pPr>
        <w:spacing w:line="360" w:lineRule="auto"/>
        <w:jc w:val="both"/>
        <w:rPr>
          <w:b/>
          <w:bCs/>
          <w:sz w:val="28"/>
          <w:szCs w:val="28"/>
        </w:rPr>
      </w:pPr>
    </w:p>
    <w:p w14:paraId="78106080" w14:textId="77777777" w:rsidR="00ED5118" w:rsidRDefault="00ED5118" w:rsidP="00ED5118">
      <w:pPr>
        <w:spacing w:line="360" w:lineRule="auto"/>
        <w:jc w:val="both"/>
        <w:rPr>
          <w:b/>
          <w:bCs/>
          <w:sz w:val="28"/>
          <w:szCs w:val="28"/>
        </w:rPr>
      </w:pPr>
    </w:p>
    <w:p w14:paraId="275319A5" w14:textId="77777777" w:rsidR="00ED5118" w:rsidRDefault="00ED5118" w:rsidP="00ED5118">
      <w:pPr>
        <w:spacing w:line="360" w:lineRule="auto"/>
        <w:jc w:val="both"/>
        <w:rPr>
          <w:b/>
          <w:bCs/>
          <w:sz w:val="28"/>
          <w:szCs w:val="28"/>
        </w:rPr>
      </w:pPr>
    </w:p>
    <w:p w14:paraId="3A0B8E42" w14:textId="77777777" w:rsidR="00ED5118" w:rsidRDefault="00ED5118" w:rsidP="00ED5118">
      <w:pPr>
        <w:spacing w:line="360" w:lineRule="auto"/>
        <w:jc w:val="both"/>
        <w:rPr>
          <w:b/>
          <w:bCs/>
          <w:sz w:val="28"/>
          <w:szCs w:val="28"/>
        </w:rPr>
      </w:pPr>
    </w:p>
    <w:p w14:paraId="685D401B" w14:textId="77777777" w:rsidR="00ED5118" w:rsidRDefault="00ED5118" w:rsidP="00ED5118">
      <w:pPr>
        <w:spacing w:line="360" w:lineRule="auto"/>
        <w:jc w:val="both"/>
        <w:rPr>
          <w:b/>
          <w:bCs/>
          <w:sz w:val="28"/>
          <w:szCs w:val="28"/>
        </w:rPr>
      </w:pPr>
    </w:p>
    <w:p w14:paraId="5C714C9C" w14:textId="77777777" w:rsidR="00ED5118" w:rsidRDefault="00ED5118" w:rsidP="00ED5118">
      <w:pPr>
        <w:spacing w:line="360" w:lineRule="auto"/>
        <w:jc w:val="both"/>
        <w:rPr>
          <w:b/>
          <w:bCs/>
          <w:sz w:val="28"/>
          <w:szCs w:val="28"/>
        </w:rPr>
      </w:pPr>
    </w:p>
    <w:p w14:paraId="0194DFBB" w14:textId="77777777" w:rsidR="00ED5118" w:rsidRDefault="00ED5118" w:rsidP="00ED5118">
      <w:pPr>
        <w:spacing w:line="360" w:lineRule="auto"/>
        <w:jc w:val="both"/>
        <w:rPr>
          <w:b/>
          <w:bCs/>
          <w:sz w:val="28"/>
          <w:szCs w:val="28"/>
        </w:rPr>
      </w:pPr>
    </w:p>
    <w:p w14:paraId="4757C15B" w14:textId="1F358A94" w:rsidR="00ED5118" w:rsidRDefault="00ED5118" w:rsidP="00636438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</w:t>
      </w:r>
      <w:r w:rsidR="0022184F">
        <w:rPr>
          <w:bCs/>
          <w:sz w:val="28"/>
          <w:szCs w:val="28"/>
        </w:rPr>
        <w:t>21</w:t>
      </w:r>
    </w:p>
    <w:p w14:paraId="0CA19149" w14:textId="77777777" w:rsidR="00ED5118" w:rsidRDefault="00ED5118" w:rsidP="00ED5118">
      <w:pPr>
        <w:spacing w:line="360" w:lineRule="auto"/>
        <w:jc w:val="both"/>
        <w:rPr>
          <w:b/>
          <w:bCs/>
          <w:sz w:val="28"/>
          <w:szCs w:val="28"/>
        </w:rPr>
      </w:pPr>
    </w:p>
    <w:p w14:paraId="2D4F5891" w14:textId="77777777" w:rsidR="00ED5118" w:rsidRDefault="00ED5118" w:rsidP="00ED5118">
      <w:pPr>
        <w:rPr>
          <w:b/>
          <w:bCs/>
          <w:caps/>
        </w:rPr>
      </w:pPr>
      <w:r>
        <w:rPr>
          <w:caps/>
          <w:sz w:val="28"/>
          <w:szCs w:val="28"/>
        </w:rPr>
        <w:t>РазработчикИ:</w:t>
      </w:r>
      <w:r>
        <w:rPr>
          <w:b/>
          <w:bCs/>
          <w:caps/>
        </w:rPr>
        <w:tab/>
      </w:r>
    </w:p>
    <w:p w14:paraId="58056B3F" w14:textId="77777777" w:rsidR="00ED5118" w:rsidRDefault="00ED5118" w:rsidP="00ED5118">
      <w:pPr>
        <w:rPr>
          <w:b/>
          <w:bCs/>
          <w: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5"/>
        <w:gridCol w:w="3165"/>
        <w:gridCol w:w="3165"/>
      </w:tblGrid>
      <w:tr w:rsidR="00ED5118" w14:paraId="6BEF9AA1" w14:textId="77777777" w:rsidTr="0054480A"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02F0B" w14:textId="77777777" w:rsidR="00ED5118" w:rsidRDefault="00ED5118" w:rsidP="005448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работы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AD10" w14:textId="77777777" w:rsidR="00ED5118" w:rsidRDefault="00ED5118" w:rsidP="005448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Занимаемая должность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0027" w14:textId="77777777" w:rsidR="00ED5118" w:rsidRDefault="00ED5118" w:rsidP="005448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Инициалы, фамилия</w:t>
            </w:r>
          </w:p>
        </w:tc>
      </w:tr>
      <w:tr w:rsidR="00ED5118" w14:paraId="6969C922" w14:textId="77777777" w:rsidTr="0054480A"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F0BF" w14:textId="77777777" w:rsidR="00ED5118" w:rsidRDefault="00ED5118" w:rsidP="005448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ГБПОУ «УКРТБ»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BCB4" w14:textId="77777777" w:rsidR="00ED5118" w:rsidRDefault="00ED5118" w:rsidP="005448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Преподаватель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461D" w14:textId="77777777" w:rsidR="00ED5118" w:rsidRDefault="00ED5118" w:rsidP="005448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Елистратова Э.Р.</w:t>
            </w:r>
          </w:p>
        </w:tc>
      </w:tr>
    </w:tbl>
    <w:p w14:paraId="1A560E45" w14:textId="77777777" w:rsidR="00ED5118" w:rsidRDefault="00ED5118" w:rsidP="00ED5118">
      <w:pPr>
        <w:rPr>
          <w:b/>
          <w:bCs/>
          <w:sz w:val="28"/>
          <w:szCs w:val="28"/>
        </w:rPr>
      </w:pPr>
    </w:p>
    <w:p w14:paraId="726E3CA3" w14:textId="77777777" w:rsidR="00ED5118" w:rsidRDefault="00ED5118" w:rsidP="00ED5118">
      <w:pPr>
        <w:rPr>
          <w:b/>
          <w:bCs/>
          <w:sz w:val="28"/>
          <w:szCs w:val="28"/>
        </w:rPr>
      </w:pPr>
    </w:p>
    <w:p w14:paraId="0A1935AD" w14:textId="77777777" w:rsidR="00ED5118" w:rsidRDefault="00ED5118" w:rsidP="00ED5118">
      <w:pPr>
        <w:rPr>
          <w:sz w:val="28"/>
          <w:szCs w:val="28"/>
        </w:rPr>
      </w:pPr>
      <w:r>
        <w:rPr>
          <w:b/>
        </w:rPr>
        <w:t>Содержание</w:t>
      </w:r>
    </w:p>
    <w:p w14:paraId="042CD617" w14:textId="77777777" w:rsidR="00ED5118" w:rsidRDefault="00ED5118" w:rsidP="00ED5118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180"/>
        <w:gridCol w:w="673"/>
      </w:tblGrid>
      <w:tr w:rsidR="00ED5118" w14:paraId="27C87BCF" w14:textId="77777777" w:rsidTr="0054480A">
        <w:tc>
          <w:tcPr>
            <w:tcW w:w="9180" w:type="dxa"/>
          </w:tcPr>
          <w:p w14:paraId="471DD239" w14:textId="77777777" w:rsidR="00ED5118" w:rsidRDefault="00ED5118" w:rsidP="0054480A">
            <w:pPr>
              <w:jc w:val="center"/>
            </w:pPr>
          </w:p>
        </w:tc>
        <w:tc>
          <w:tcPr>
            <w:tcW w:w="673" w:type="dxa"/>
            <w:hideMark/>
          </w:tcPr>
          <w:p w14:paraId="5E16B271" w14:textId="77777777" w:rsidR="00ED5118" w:rsidRDefault="00ED5118" w:rsidP="0054480A"/>
        </w:tc>
      </w:tr>
      <w:tr w:rsidR="00ED5118" w14:paraId="213EE22F" w14:textId="77777777" w:rsidTr="0054480A">
        <w:tc>
          <w:tcPr>
            <w:tcW w:w="9180" w:type="dxa"/>
          </w:tcPr>
          <w:p w14:paraId="5142771C" w14:textId="77777777" w:rsidR="00ED5118" w:rsidRDefault="00ED5118" w:rsidP="0054480A">
            <w:pPr>
              <w:jc w:val="center"/>
            </w:pPr>
          </w:p>
        </w:tc>
        <w:tc>
          <w:tcPr>
            <w:tcW w:w="673" w:type="dxa"/>
          </w:tcPr>
          <w:p w14:paraId="7DE04EE0" w14:textId="77777777" w:rsidR="00ED5118" w:rsidRDefault="00ED5118" w:rsidP="0054480A"/>
        </w:tc>
      </w:tr>
      <w:tr w:rsidR="00ED5118" w14:paraId="711F3CC8" w14:textId="77777777" w:rsidTr="0054480A">
        <w:tc>
          <w:tcPr>
            <w:tcW w:w="9180" w:type="dxa"/>
            <w:hideMark/>
          </w:tcPr>
          <w:p w14:paraId="0477F3D4" w14:textId="77777777" w:rsidR="00ED5118" w:rsidRDefault="00ED5118" w:rsidP="0054480A">
            <w:r>
              <w:t>Структура и содержание практики</w:t>
            </w:r>
          </w:p>
        </w:tc>
        <w:tc>
          <w:tcPr>
            <w:tcW w:w="673" w:type="dxa"/>
            <w:hideMark/>
          </w:tcPr>
          <w:p w14:paraId="08D1BBD3" w14:textId="77777777" w:rsidR="00ED5118" w:rsidRDefault="00ED5118" w:rsidP="0054480A">
            <w:pPr>
              <w:jc w:val="center"/>
            </w:pPr>
          </w:p>
        </w:tc>
      </w:tr>
      <w:tr w:rsidR="00ED5118" w14:paraId="71941D7B" w14:textId="77777777" w:rsidTr="0054480A">
        <w:tc>
          <w:tcPr>
            <w:tcW w:w="9180" w:type="dxa"/>
          </w:tcPr>
          <w:p w14:paraId="566BA829" w14:textId="77777777" w:rsidR="00ED5118" w:rsidRDefault="00ED5118" w:rsidP="0054480A"/>
        </w:tc>
        <w:tc>
          <w:tcPr>
            <w:tcW w:w="673" w:type="dxa"/>
          </w:tcPr>
          <w:p w14:paraId="7B1F0F1F" w14:textId="77777777" w:rsidR="00ED5118" w:rsidRDefault="00ED5118" w:rsidP="0054480A">
            <w:pPr>
              <w:jc w:val="center"/>
            </w:pPr>
          </w:p>
        </w:tc>
      </w:tr>
      <w:tr w:rsidR="00ED5118" w14:paraId="38CC5F2A" w14:textId="77777777" w:rsidTr="0054480A">
        <w:tc>
          <w:tcPr>
            <w:tcW w:w="9180" w:type="dxa"/>
            <w:hideMark/>
          </w:tcPr>
          <w:p w14:paraId="5A3BF663" w14:textId="77777777" w:rsidR="00ED5118" w:rsidRDefault="00ED5118" w:rsidP="0054480A">
            <w:r>
              <w:t>Цели и задачи практики</w:t>
            </w:r>
          </w:p>
        </w:tc>
        <w:tc>
          <w:tcPr>
            <w:tcW w:w="673" w:type="dxa"/>
            <w:hideMark/>
          </w:tcPr>
          <w:p w14:paraId="496813CC" w14:textId="77777777" w:rsidR="00ED5118" w:rsidRDefault="00ED5118" w:rsidP="0054480A">
            <w:pPr>
              <w:jc w:val="center"/>
            </w:pPr>
          </w:p>
        </w:tc>
      </w:tr>
      <w:tr w:rsidR="00ED5118" w14:paraId="6ED8C365" w14:textId="77777777" w:rsidTr="0054480A">
        <w:tc>
          <w:tcPr>
            <w:tcW w:w="9180" w:type="dxa"/>
          </w:tcPr>
          <w:p w14:paraId="136B90DF" w14:textId="77777777" w:rsidR="00ED5118" w:rsidRDefault="00ED5118" w:rsidP="0054480A"/>
        </w:tc>
        <w:tc>
          <w:tcPr>
            <w:tcW w:w="673" w:type="dxa"/>
          </w:tcPr>
          <w:p w14:paraId="20A180D9" w14:textId="77777777" w:rsidR="00ED5118" w:rsidRDefault="00ED5118" w:rsidP="0054480A">
            <w:pPr>
              <w:jc w:val="center"/>
            </w:pPr>
          </w:p>
        </w:tc>
      </w:tr>
      <w:tr w:rsidR="00ED5118" w14:paraId="55A7AAE5" w14:textId="77777777" w:rsidTr="0054480A">
        <w:tc>
          <w:tcPr>
            <w:tcW w:w="9180" w:type="dxa"/>
            <w:hideMark/>
          </w:tcPr>
          <w:p w14:paraId="0CCCED3C" w14:textId="77777777" w:rsidR="00ED5118" w:rsidRDefault="00ED5118" w:rsidP="0054480A">
            <w:r>
              <w:t>Планируемые результаты освоения программы практики</w:t>
            </w:r>
          </w:p>
        </w:tc>
        <w:tc>
          <w:tcPr>
            <w:tcW w:w="673" w:type="dxa"/>
            <w:hideMark/>
          </w:tcPr>
          <w:p w14:paraId="2CB5CDDF" w14:textId="77777777" w:rsidR="00ED5118" w:rsidRDefault="00ED5118" w:rsidP="0054480A">
            <w:pPr>
              <w:jc w:val="center"/>
            </w:pPr>
          </w:p>
        </w:tc>
      </w:tr>
      <w:tr w:rsidR="00ED5118" w14:paraId="7F08FD8E" w14:textId="77777777" w:rsidTr="0054480A">
        <w:tc>
          <w:tcPr>
            <w:tcW w:w="9180" w:type="dxa"/>
          </w:tcPr>
          <w:p w14:paraId="1C53E697" w14:textId="77777777" w:rsidR="00ED5118" w:rsidRDefault="00ED5118" w:rsidP="0054480A"/>
        </w:tc>
        <w:tc>
          <w:tcPr>
            <w:tcW w:w="673" w:type="dxa"/>
          </w:tcPr>
          <w:p w14:paraId="59C1E8B3" w14:textId="77777777" w:rsidR="00ED5118" w:rsidRDefault="00ED5118" w:rsidP="0054480A">
            <w:pPr>
              <w:jc w:val="center"/>
            </w:pPr>
          </w:p>
        </w:tc>
      </w:tr>
      <w:tr w:rsidR="00ED5118" w14:paraId="0A3B8B34" w14:textId="77777777" w:rsidTr="0054480A">
        <w:tc>
          <w:tcPr>
            <w:tcW w:w="9180" w:type="dxa"/>
            <w:hideMark/>
          </w:tcPr>
          <w:p w14:paraId="16F42B52" w14:textId="77777777" w:rsidR="00ED5118" w:rsidRDefault="00ED5118" w:rsidP="0054480A">
            <w:r>
              <w:t>Требования к оформлению отчета</w:t>
            </w:r>
          </w:p>
        </w:tc>
        <w:tc>
          <w:tcPr>
            <w:tcW w:w="673" w:type="dxa"/>
            <w:hideMark/>
          </w:tcPr>
          <w:p w14:paraId="302EB0A6" w14:textId="77777777" w:rsidR="00ED5118" w:rsidRDefault="00ED5118" w:rsidP="0054480A">
            <w:pPr>
              <w:jc w:val="center"/>
            </w:pPr>
          </w:p>
        </w:tc>
      </w:tr>
      <w:tr w:rsidR="00ED5118" w14:paraId="4CA61294" w14:textId="77777777" w:rsidTr="0054480A">
        <w:tc>
          <w:tcPr>
            <w:tcW w:w="9180" w:type="dxa"/>
          </w:tcPr>
          <w:p w14:paraId="2957F487" w14:textId="77777777" w:rsidR="00ED5118" w:rsidRDefault="00ED5118" w:rsidP="0054480A"/>
        </w:tc>
        <w:tc>
          <w:tcPr>
            <w:tcW w:w="673" w:type="dxa"/>
          </w:tcPr>
          <w:p w14:paraId="2E4CA015" w14:textId="77777777" w:rsidR="00ED5118" w:rsidRDefault="00ED5118" w:rsidP="0054480A">
            <w:pPr>
              <w:jc w:val="center"/>
            </w:pPr>
          </w:p>
        </w:tc>
      </w:tr>
      <w:tr w:rsidR="00ED5118" w14:paraId="76A3B611" w14:textId="77777777" w:rsidTr="0054480A">
        <w:tc>
          <w:tcPr>
            <w:tcW w:w="9180" w:type="dxa"/>
            <w:hideMark/>
          </w:tcPr>
          <w:p w14:paraId="1A23A683" w14:textId="77777777" w:rsidR="00ED5118" w:rsidRDefault="00ED5118" w:rsidP="0054480A">
            <w:r>
              <w:t>Требования к соблюдению техники безопасности и пожарной безопасности</w:t>
            </w:r>
          </w:p>
        </w:tc>
        <w:tc>
          <w:tcPr>
            <w:tcW w:w="673" w:type="dxa"/>
            <w:hideMark/>
          </w:tcPr>
          <w:p w14:paraId="64B7B4E6" w14:textId="77777777" w:rsidR="00ED5118" w:rsidRDefault="00ED5118" w:rsidP="0054480A">
            <w:pPr>
              <w:jc w:val="center"/>
            </w:pPr>
          </w:p>
        </w:tc>
      </w:tr>
      <w:tr w:rsidR="00ED5118" w14:paraId="69076044" w14:textId="77777777" w:rsidTr="0054480A">
        <w:tc>
          <w:tcPr>
            <w:tcW w:w="9180" w:type="dxa"/>
          </w:tcPr>
          <w:p w14:paraId="018C9434" w14:textId="77777777" w:rsidR="00ED5118" w:rsidRDefault="00ED5118" w:rsidP="0054480A"/>
        </w:tc>
        <w:tc>
          <w:tcPr>
            <w:tcW w:w="673" w:type="dxa"/>
            <w:hideMark/>
          </w:tcPr>
          <w:p w14:paraId="091E4345" w14:textId="77777777" w:rsidR="00ED5118" w:rsidRDefault="00ED5118" w:rsidP="0054480A">
            <w:pPr>
              <w:jc w:val="center"/>
            </w:pPr>
          </w:p>
        </w:tc>
      </w:tr>
      <w:tr w:rsidR="00ED5118" w14:paraId="78405604" w14:textId="77777777" w:rsidTr="0054480A">
        <w:tc>
          <w:tcPr>
            <w:tcW w:w="9180" w:type="dxa"/>
            <w:hideMark/>
          </w:tcPr>
          <w:p w14:paraId="5B0510DE" w14:textId="77777777" w:rsidR="00ED5118" w:rsidRDefault="00ED5118" w:rsidP="0054480A">
            <w:r>
              <w:rPr>
                <w:bCs/>
              </w:rPr>
              <w:t>Перечень рекомендуемых учебных изданий, Интернет-ресурсов, дополнительной литературы</w:t>
            </w:r>
          </w:p>
        </w:tc>
        <w:tc>
          <w:tcPr>
            <w:tcW w:w="673" w:type="dxa"/>
            <w:hideMark/>
          </w:tcPr>
          <w:p w14:paraId="6C64F60E" w14:textId="77777777" w:rsidR="00ED5118" w:rsidRDefault="00ED5118" w:rsidP="0054480A">
            <w:pPr>
              <w:jc w:val="center"/>
            </w:pPr>
          </w:p>
        </w:tc>
      </w:tr>
      <w:tr w:rsidR="00ED5118" w14:paraId="0C8D8FC8" w14:textId="77777777" w:rsidTr="0054480A">
        <w:tc>
          <w:tcPr>
            <w:tcW w:w="9180" w:type="dxa"/>
          </w:tcPr>
          <w:p w14:paraId="5730DD0D" w14:textId="77777777" w:rsidR="00ED5118" w:rsidRDefault="00ED5118" w:rsidP="0054480A"/>
        </w:tc>
        <w:tc>
          <w:tcPr>
            <w:tcW w:w="673" w:type="dxa"/>
          </w:tcPr>
          <w:p w14:paraId="089D1078" w14:textId="77777777" w:rsidR="00ED5118" w:rsidRDefault="00ED5118" w:rsidP="0054480A">
            <w:pPr>
              <w:jc w:val="center"/>
            </w:pPr>
          </w:p>
        </w:tc>
      </w:tr>
      <w:tr w:rsidR="00ED5118" w14:paraId="1386A42C" w14:textId="77777777" w:rsidTr="0054480A">
        <w:tc>
          <w:tcPr>
            <w:tcW w:w="9180" w:type="dxa"/>
            <w:hideMark/>
          </w:tcPr>
          <w:p w14:paraId="2DD1AA5F" w14:textId="77777777" w:rsidR="00ED5118" w:rsidRDefault="00ED5118" w:rsidP="0054480A">
            <w:r>
              <w:t>Аттестационный лист (задание на практику)</w:t>
            </w:r>
          </w:p>
        </w:tc>
        <w:tc>
          <w:tcPr>
            <w:tcW w:w="673" w:type="dxa"/>
            <w:hideMark/>
          </w:tcPr>
          <w:p w14:paraId="5F81D99F" w14:textId="77777777" w:rsidR="00ED5118" w:rsidRDefault="00ED5118" w:rsidP="0054480A">
            <w:pPr>
              <w:jc w:val="center"/>
            </w:pPr>
          </w:p>
        </w:tc>
      </w:tr>
    </w:tbl>
    <w:p w14:paraId="2F54E5AE" w14:textId="77777777" w:rsidR="00ED5118" w:rsidRDefault="00ED5118" w:rsidP="00ED5118">
      <w:pPr>
        <w:jc w:val="center"/>
        <w:rPr>
          <w:b/>
        </w:rPr>
      </w:pPr>
    </w:p>
    <w:p w14:paraId="66FC18CE" w14:textId="77777777" w:rsidR="00ED5118" w:rsidRDefault="00ED5118" w:rsidP="00ED5118">
      <w:pPr>
        <w:jc w:val="center"/>
        <w:rPr>
          <w:b/>
        </w:rPr>
      </w:pPr>
    </w:p>
    <w:p w14:paraId="70507372" w14:textId="77777777" w:rsidR="00ED5118" w:rsidRDefault="00ED5118" w:rsidP="00ED5118">
      <w:pPr>
        <w:jc w:val="center"/>
        <w:rPr>
          <w:b/>
        </w:rPr>
      </w:pPr>
    </w:p>
    <w:p w14:paraId="5969C9BC" w14:textId="77777777" w:rsidR="00ED5118" w:rsidRDefault="00ED5118" w:rsidP="00ED5118">
      <w:pPr>
        <w:jc w:val="center"/>
        <w:rPr>
          <w:b/>
        </w:rPr>
      </w:pPr>
    </w:p>
    <w:p w14:paraId="4A6D0BBC" w14:textId="77777777" w:rsidR="00ED5118" w:rsidRDefault="00ED5118" w:rsidP="00ED5118">
      <w:pPr>
        <w:jc w:val="center"/>
        <w:rPr>
          <w:b/>
        </w:rPr>
      </w:pPr>
    </w:p>
    <w:p w14:paraId="54680E5A" w14:textId="77777777" w:rsidR="00ED5118" w:rsidRDefault="00ED5118" w:rsidP="00ED5118">
      <w:pPr>
        <w:jc w:val="center"/>
        <w:rPr>
          <w:b/>
        </w:rPr>
      </w:pPr>
    </w:p>
    <w:p w14:paraId="36FB717B" w14:textId="77777777" w:rsidR="00ED5118" w:rsidRDefault="00ED5118" w:rsidP="00ED5118">
      <w:pPr>
        <w:jc w:val="center"/>
        <w:rPr>
          <w:b/>
        </w:rPr>
      </w:pPr>
    </w:p>
    <w:p w14:paraId="673D4CE7" w14:textId="77777777" w:rsidR="00ED5118" w:rsidRDefault="00ED5118" w:rsidP="00ED5118">
      <w:pPr>
        <w:jc w:val="center"/>
        <w:rPr>
          <w:b/>
        </w:rPr>
      </w:pPr>
    </w:p>
    <w:p w14:paraId="35BC363A" w14:textId="77777777" w:rsidR="00ED5118" w:rsidRDefault="00ED5118" w:rsidP="00ED5118">
      <w:pPr>
        <w:jc w:val="center"/>
        <w:rPr>
          <w:b/>
        </w:rPr>
      </w:pPr>
    </w:p>
    <w:p w14:paraId="10790FA9" w14:textId="77777777" w:rsidR="00ED5118" w:rsidRDefault="00ED5118" w:rsidP="00ED5118">
      <w:pPr>
        <w:jc w:val="center"/>
        <w:rPr>
          <w:b/>
        </w:rPr>
      </w:pPr>
    </w:p>
    <w:p w14:paraId="0F5A8FE7" w14:textId="77777777" w:rsidR="00ED5118" w:rsidRDefault="00ED5118" w:rsidP="00ED5118">
      <w:pPr>
        <w:jc w:val="center"/>
        <w:rPr>
          <w:b/>
        </w:rPr>
      </w:pPr>
    </w:p>
    <w:p w14:paraId="204F4BAA" w14:textId="77777777" w:rsidR="00ED5118" w:rsidRDefault="00ED5118" w:rsidP="00ED5118">
      <w:pPr>
        <w:jc w:val="center"/>
        <w:rPr>
          <w:b/>
        </w:rPr>
      </w:pPr>
    </w:p>
    <w:p w14:paraId="1D167BD2" w14:textId="77777777" w:rsidR="00ED5118" w:rsidRDefault="00ED5118" w:rsidP="00ED5118">
      <w:pPr>
        <w:jc w:val="center"/>
        <w:rPr>
          <w:b/>
        </w:rPr>
      </w:pPr>
    </w:p>
    <w:p w14:paraId="0298F093" w14:textId="77777777" w:rsidR="00ED5118" w:rsidRDefault="00ED5118" w:rsidP="00ED5118">
      <w:pPr>
        <w:jc w:val="center"/>
        <w:rPr>
          <w:b/>
        </w:rPr>
      </w:pPr>
    </w:p>
    <w:p w14:paraId="4051DD3E" w14:textId="77777777" w:rsidR="00ED5118" w:rsidRDefault="00ED5118" w:rsidP="00ED5118">
      <w:pPr>
        <w:jc w:val="center"/>
        <w:rPr>
          <w:b/>
        </w:rPr>
      </w:pPr>
    </w:p>
    <w:p w14:paraId="1FA162F4" w14:textId="77777777" w:rsidR="00ED5118" w:rsidRDefault="00ED5118" w:rsidP="00ED5118">
      <w:pPr>
        <w:jc w:val="center"/>
        <w:rPr>
          <w:b/>
        </w:rPr>
      </w:pPr>
    </w:p>
    <w:p w14:paraId="0D5DE371" w14:textId="77777777" w:rsidR="00ED5118" w:rsidRDefault="00ED5118" w:rsidP="00ED5118">
      <w:pPr>
        <w:jc w:val="center"/>
        <w:rPr>
          <w:b/>
        </w:rPr>
      </w:pPr>
    </w:p>
    <w:p w14:paraId="65EB0D63" w14:textId="77777777" w:rsidR="00ED5118" w:rsidRDefault="00ED5118" w:rsidP="00ED5118">
      <w:pPr>
        <w:jc w:val="center"/>
        <w:rPr>
          <w:b/>
        </w:rPr>
      </w:pPr>
    </w:p>
    <w:p w14:paraId="056D76AB" w14:textId="77777777" w:rsidR="00ED5118" w:rsidRDefault="00ED5118" w:rsidP="00ED5118">
      <w:pPr>
        <w:jc w:val="center"/>
        <w:rPr>
          <w:b/>
        </w:rPr>
      </w:pPr>
    </w:p>
    <w:p w14:paraId="536E4095" w14:textId="77777777" w:rsidR="00ED5118" w:rsidRDefault="00ED5118" w:rsidP="00ED5118">
      <w:pPr>
        <w:jc w:val="center"/>
        <w:rPr>
          <w:b/>
        </w:rPr>
      </w:pPr>
    </w:p>
    <w:p w14:paraId="47B07263" w14:textId="77777777" w:rsidR="00ED5118" w:rsidRDefault="00ED5118" w:rsidP="00ED5118">
      <w:pPr>
        <w:jc w:val="center"/>
        <w:rPr>
          <w:b/>
        </w:rPr>
      </w:pPr>
    </w:p>
    <w:p w14:paraId="57212D22" w14:textId="77777777" w:rsidR="00ED5118" w:rsidRDefault="00ED5118" w:rsidP="00ED5118">
      <w:pPr>
        <w:jc w:val="center"/>
        <w:rPr>
          <w:b/>
        </w:rPr>
      </w:pPr>
    </w:p>
    <w:p w14:paraId="2ECD6425" w14:textId="77777777" w:rsidR="00ED5118" w:rsidRDefault="00ED5118" w:rsidP="00ED5118">
      <w:pPr>
        <w:jc w:val="center"/>
        <w:rPr>
          <w:b/>
        </w:rPr>
      </w:pPr>
    </w:p>
    <w:p w14:paraId="18879D69" w14:textId="77777777" w:rsidR="00ED5118" w:rsidRDefault="00ED5118" w:rsidP="00ED5118">
      <w:pPr>
        <w:jc w:val="center"/>
        <w:rPr>
          <w:b/>
        </w:rPr>
      </w:pPr>
    </w:p>
    <w:p w14:paraId="25AE80F0" w14:textId="77777777" w:rsidR="00ED5118" w:rsidRDefault="00ED5118" w:rsidP="00ED5118">
      <w:pPr>
        <w:jc w:val="center"/>
        <w:rPr>
          <w:b/>
        </w:rPr>
      </w:pPr>
    </w:p>
    <w:p w14:paraId="32954F14" w14:textId="77777777" w:rsidR="00ED5118" w:rsidRDefault="00ED5118" w:rsidP="00ED5118">
      <w:pPr>
        <w:jc w:val="center"/>
        <w:rPr>
          <w:b/>
        </w:rPr>
      </w:pPr>
    </w:p>
    <w:p w14:paraId="25078E94" w14:textId="77777777" w:rsidR="00393117" w:rsidRPr="00264C9C" w:rsidRDefault="00393117" w:rsidP="00A05F15">
      <w:pPr>
        <w:jc w:val="center"/>
        <w:rPr>
          <w:b/>
        </w:rPr>
      </w:pPr>
      <w:r w:rsidRPr="00264C9C">
        <w:rPr>
          <w:b/>
        </w:rPr>
        <w:lastRenderedPageBreak/>
        <w:t>Структура и содержание практики</w:t>
      </w:r>
    </w:p>
    <w:p w14:paraId="2DF59537" w14:textId="77777777" w:rsidR="00945115" w:rsidRDefault="00ED5118" w:rsidP="00264C9C">
      <w:pPr>
        <w:jc w:val="center"/>
      </w:pPr>
      <w:r>
        <w:t>(</w:t>
      </w:r>
      <w:r w:rsidR="00C15D7D">
        <w:t>5</w:t>
      </w:r>
      <w:r w:rsidR="00264C9C" w:rsidRPr="00264C9C">
        <w:t xml:space="preserve"> курс </w:t>
      </w:r>
      <w:r w:rsidR="00C15D7D">
        <w:t>9</w:t>
      </w:r>
      <w:r w:rsidR="00264C9C" w:rsidRPr="00264C9C">
        <w:t xml:space="preserve"> семестр</w:t>
      </w:r>
      <w:r>
        <w:t>)</w:t>
      </w:r>
    </w:p>
    <w:p w14:paraId="416A2377" w14:textId="77777777" w:rsidR="001534D8" w:rsidRDefault="001534D8" w:rsidP="00264C9C">
      <w:pPr>
        <w:jc w:val="center"/>
      </w:pPr>
    </w:p>
    <w:tbl>
      <w:tblPr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2"/>
        <w:gridCol w:w="7353"/>
        <w:gridCol w:w="1620"/>
      </w:tblGrid>
      <w:tr w:rsidR="001534D8" w:rsidRPr="00E97704" w14:paraId="45504B15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F66D2" w14:textId="77777777" w:rsidR="001534D8" w:rsidRPr="00264C9C" w:rsidRDefault="001534D8" w:rsidP="000824E4">
            <w:pPr>
              <w:jc w:val="center"/>
              <w:rPr>
                <w:b/>
              </w:rPr>
            </w:pPr>
            <w:r w:rsidRPr="00264C9C">
              <w:rPr>
                <w:b/>
              </w:rPr>
              <w:t>№ п/п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850EB" w14:textId="77777777" w:rsidR="001534D8" w:rsidRPr="00264C9C" w:rsidRDefault="001534D8" w:rsidP="000824E4">
            <w:pPr>
              <w:jc w:val="center"/>
              <w:rPr>
                <w:b/>
              </w:rPr>
            </w:pPr>
            <w:r w:rsidRPr="00264C9C">
              <w:rPr>
                <w:b/>
              </w:rPr>
              <w:t>Наименование видов, разделов и тем практики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51DEA" w14:textId="77777777" w:rsidR="001534D8" w:rsidRPr="00264C9C" w:rsidRDefault="001534D8" w:rsidP="000824E4">
            <w:pPr>
              <w:jc w:val="center"/>
              <w:rPr>
                <w:b/>
              </w:rPr>
            </w:pPr>
            <w:r w:rsidRPr="00264C9C">
              <w:rPr>
                <w:b/>
              </w:rPr>
              <w:t>Количество</w:t>
            </w:r>
          </w:p>
          <w:p w14:paraId="17196BFB" w14:textId="77777777" w:rsidR="001534D8" w:rsidRPr="00264C9C" w:rsidRDefault="001534D8" w:rsidP="000824E4">
            <w:pPr>
              <w:jc w:val="center"/>
              <w:rPr>
                <w:b/>
              </w:rPr>
            </w:pPr>
            <w:r w:rsidRPr="00264C9C">
              <w:rPr>
                <w:b/>
              </w:rPr>
              <w:t xml:space="preserve">часов </w:t>
            </w:r>
          </w:p>
        </w:tc>
      </w:tr>
      <w:tr w:rsidR="007E2FF4" w:rsidRPr="00E97704" w14:paraId="158C1FE0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D48BC" w14:textId="77777777" w:rsidR="007E2FF4" w:rsidRPr="001534D8" w:rsidRDefault="007E2FF4" w:rsidP="001534D8">
            <w:pPr>
              <w:jc w:val="center"/>
            </w:pPr>
            <w:r w:rsidRPr="001534D8">
              <w:t>1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C218B" w14:textId="77777777" w:rsidR="007E2FF4" w:rsidRPr="00A673E6" w:rsidRDefault="00C15D7D" w:rsidP="007E2FF4">
            <w:r w:rsidRPr="00F86FFD">
              <w:rPr>
                <w:rFonts w:eastAsia="TimesNewRoman"/>
                <w:lang w:eastAsia="en-US"/>
              </w:rPr>
              <w:t>Изучение состава оборудования и структуры сетей NGN в масштабах конкретного предприятия</w:t>
            </w:r>
            <w:r w:rsidRPr="00F86FFD">
              <w:rPr>
                <w:rFonts w:eastAsia="Times New Roman"/>
                <w:bCs/>
                <w:lang w:eastAsia="en-US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FDC1D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:rsidRPr="00E97704" w14:paraId="18828E75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F97F6" w14:textId="77777777" w:rsidR="007E2FF4" w:rsidRPr="001534D8" w:rsidRDefault="007E2FF4" w:rsidP="001534D8">
            <w:pPr>
              <w:jc w:val="center"/>
            </w:pPr>
            <w:r w:rsidRPr="001534D8">
              <w:t>2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58C10" w14:textId="77777777" w:rsidR="007E2FF4" w:rsidRPr="003B5BEC" w:rsidRDefault="00C15D7D" w:rsidP="003B5BEC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bCs/>
              </w:rPr>
            </w:pPr>
            <w:r w:rsidRPr="00F86FFD">
              <w:rPr>
                <w:rFonts w:eastAsia="TimesNewRoman"/>
                <w:lang w:eastAsia="en-US"/>
              </w:rPr>
              <w:t>Изучение состава оборудования и структуры сетей NGN в масштабах конкретного предприятия</w:t>
            </w:r>
            <w:r w:rsidRPr="00F86FFD">
              <w:rPr>
                <w:rFonts w:eastAsia="Times New Roman"/>
                <w:bCs/>
                <w:lang w:eastAsia="en-US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B1789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:rsidRPr="00E97704" w14:paraId="4B6CD2C1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FCE02" w14:textId="77777777" w:rsidR="007E2FF4" w:rsidRPr="001534D8" w:rsidRDefault="007E2FF4" w:rsidP="001534D8">
            <w:pPr>
              <w:jc w:val="center"/>
            </w:pPr>
            <w:r w:rsidRPr="001534D8">
              <w:t>3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F02B7" w14:textId="77777777" w:rsidR="007E2FF4" w:rsidRPr="003B5BEC" w:rsidRDefault="00C15D7D" w:rsidP="003B5BEC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bCs/>
              </w:rPr>
            </w:pPr>
            <w:r w:rsidRPr="00F86FFD">
              <w:rPr>
                <w:rFonts w:eastAsia="TimesNewRoman"/>
                <w:lang w:eastAsia="en-US"/>
              </w:rPr>
              <w:t>Изучение состава оборудования и структуры сетей NGN в масштабах конкретного предприятия</w:t>
            </w:r>
            <w:r w:rsidRPr="00F86FFD">
              <w:rPr>
                <w:rFonts w:eastAsia="Times New Roman"/>
                <w:bCs/>
                <w:lang w:eastAsia="en-US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7CDBE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:rsidRPr="00E97704" w14:paraId="7E1A0F11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E2310" w14:textId="77777777" w:rsidR="007E2FF4" w:rsidRPr="001534D8" w:rsidRDefault="007E2FF4" w:rsidP="001534D8">
            <w:pPr>
              <w:jc w:val="center"/>
            </w:pPr>
            <w:r w:rsidRPr="001534D8">
              <w:t>4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3D455" w14:textId="77777777" w:rsidR="007E2FF4" w:rsidRPr="00A673E6" w:rsidRDefault="00C15D7D" w:rsidP="003B5BEC">
            <w:pPr>
              <w:tabs>
                <w:tab w:val="left" w:pos="0"/>
                <w:tab w:val="left" w:pos="150"/>
                <w:tab w:val="num" w:pos="284"/>
                <w:tab w:val="left" w:pos="315"/>
                <w:tab w:val="left" w:pos="510"/>
              </w:tabs>
              <w:rPr>
                <w:lang w:eastAsia="en-US"/>
              </w:rPr>
            </w:pPr>
            <w:r w:rsidRPr="00F86FFD">
              <w:rPr>
                <w:rFonts w:eastAsia="TimesNewRoman"/>
                <w:lang w:eastAsia="en-US"/>
              </w:rPr>
              <w:t>Изучение состава оборудования и структуры сетей NGN в масштабах конкретного предприятия</w:t>
            </w:r>
            <w:r w:rsidRPr="00F86FFD">
              <w:rPr>
                <w:rFonts w:eastAsia="Times New Roman"/>
                <w:bCs/>
                <w:lang w:eastAsia="en-US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5B192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:rsidRPr="00E97704" w14:paraId="6A3DDB98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107FF" w14:textId="77777777" w:rsidR="007E2FF4" w:rsidRPr="001534D8" w:rsidRDefault="007E2FF4" w:rsidP="001534D8">
            <w:pPr>
              <w:jc w:val="center"/>
            </w:pPr>
            <w:r w:rsidRPr="001534D8">
              <w:t>5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C8F30" w14:textId="77777777" w:rsidR="007E2FF4" w:rsidRPr="003B5BEC" w:rsidRDefault="00C15D7D" w:rsidP="003B5BEC">
            <w:pPr>
              <w:tabs>
                <w:tab w:val="left" w:pos="142"/>
                <w:tab w:val="left" w:pos="510"/>
                <w:tab w:val="num" w:pos="851"/>
              </w:tabs>
              <w:autoSpaceDE w:val="0"/>
              <w:autoSpaceDN w:val="0"/>
              <w:adjustRightInd w:val="0"/>
              <w:rPr>
                <w:bCs/>
              </w:rPr>
            </w:pPr>
            <w:r w:rsidRPr="00F86FFD">
              <w:rPr>
                <w:rFonts w:eastAsia="TimesNewRoman"/>
                <w:lang w:eastAsia="en-US"/>
              </w:rPr>
              <w:t>Изучение состава оборудования и структуры сетей NGN в масштабах конкретного предприятия</w:t>
            </w:r>
            <w:r w:rsidRPr="00F86FFD">
              <w:rPr>
                <w:rFonts w:eastAsia="Times New Roman"/>
                <w:bCs/>
                <w:lang w:eastAsia="en-US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DFE33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14:paraId="48483DD4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E33BA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35AC9" w14:textId="77777777" w:rsidR="007E2FF4" w:rsidRPr="003B5BEC" w:rsidRDefault="00C15D7D" w:rsidP="003B5BEC">
            <w:pPr>
              <w:tabs>
                <w:tab w:val="left" w:pos="0"/>
                <w:tab w:val="left" w:pos="150"/>
                <w:tab w:val="left" w:pos="315"/>
                <w:tab w:val="left" w:pos="510"/>
              </w:tabs>
              <w:autoSpaceDE w:val="0"/>
              <w:autoSpaceDN w:val="0"/>
              <w:adjustRightInd w:val="0"/>
              <w:rPr>
                <w:bCs/>
              </w:rPr>
            </w:pPr>
            <w:r w:rsidRPr="00F86FFD">
              <w:rPr>
                <w:rFonts w:eastAsia="TimesNewRoman"/>
                <w:lang w:eastAsia="en-US"/>
              </w:rPr>
              <w:t>Изучение состава оборудования и структуры сетей NGN в масштабах конкретного предприятия</w:t>
            </w:r>
            <w:r w:rsidRPr="00F86FFD">
              <w:rPr>
                <w:rFonts w:eastAsia="Times New Roman"/>
                <w:bCs/>
                <w:lang w:eastAsia="en-US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EA04B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14:paraId="03BED8DF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8CD07" w14:textId="77777777" w:rsidR="007E2FF4" w:rsidRPr="001534D8" w:rsidRDefault="007E2FF4" w:rsidP="001534D8">
            <w:pPr>
              <w:jc w:val="center"/>
            </w:pPr>
            <w:r w:rsidRPr="001534D8">
              <w:t>7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E454F" w14:textId="77777777" w:rsidR="007E2FF4" w:rsidRPr="003B5BEC" w:rsidRDefault="00C15D7D" w:rsidP="003B5BEC">
            <w:pPr>
              <w:tabs>
                <w:tab w:val="left" w:pos="0"/>
                <w:tab w:val="left" w:pos="150"/>
                <w:tab w:val="left" w:pos="315"/>
                <w:tab w:val="left" w:pos="510"/>
              </w:tabs>
              <w:autoSpaceDE w:val="0"/>
              <w:autoSpaceDN w:val="0"/>
              <w:adjustRightInd w:val="0"/>
              <w:rPr>
                <w:bCs/>
              </w:rPr>
            </w:pPr>
            <w:r w:rsidRPr="00F86FFD">
              <w:rPr>
                <w:rFonts w:eastAsia="TimesNewRoman"/>
                <w:lang w:eastAsia="en-US"/>
              </w:rPr>
              <w:t>Изучение состава оборудования и структуры сетей NGN в масштабах конкретного предприятия</w:t>
            </w:r>
            <w:r w:rsidRPr="00F86FFD">
              <w:rPr>
                <w:rFonts w:eastAsia="Times New Roman"/>
                <w:bCs/>
                <w:lang w:eastAsia="en-US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5B147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14:paraId="333EC311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2A1F3" w14:textId="77777777" w:rsidR="007E2FF4" w:rsidRPr="001534D8" w:rsidRDefault="007E2FF4" w:rsidP="001534D8">
            <w:pPr>
              <w:jc w:val="center"/>
            </w:pPr>
            <w:r w:rsidRPr="001534D8">
              <w:t>8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BD74B" w14:textId="77777777" w:rsidR="007E2FF4" w:rsidRPr="003B5BEC" w:rsidRDefault="00C15D7D" w:rsidP="003B5BEC">
            <w:pPr>
              <w:rPr>
                <w:bCs/>
                <w:lang w:eastAsia="en-US"/>
              </w:rPr>
            </w:pPr>
            <w:r w:rsidRPr="00F86FFD">
              <w:rPr>
                <w:rFonts w:eastAsia="TimesNewRoman"/>
                <w:lang w:eastAsia="en-US"/>
              </w:rPr>
              <w:t>Изучение состава оборудования и структуры сетей NGN в масштабах конкретного предприятия</w:t>
            </w:r>
            <w:r w:rsidRPr="00F86FFD">
              <w:rPr>
                <w:rFonts w:eastAsia="Times New Roman"/>
                <w:bCs/>
                <w:lang w:eastAsia="en-US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F474B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14:paraId="694571E4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E2D35" w14:textId="77777777" w:rsidR="007E2FF4" w:rsidRPr="001534D8" w:rsidRDefault="007E2FF4" w:rsidP="001534D8">
            <w:pPr>
              <w:jc w:val="center"/>
            </w:pPr>
            <w:r w:rsidRPr="001534D8">
              <w:t>9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90F6A" w14:textId="77777777" w:rsidR="007E2FF4" w:rsidRPr="003B5BEC" w:rsidRDefault="00C15D7D" w:rsidP="003B5BEC">
            <w:pPr>
              <w:rPr>
                <w:bCs/>
                <w:lang w:eastAsia="en-US"/>
              </w:rPr>
            </w:pPr>
            <w:r w:rsidRPr="00F86FFD">
              <w:rPr>
                <w:rFonts w:eastAsia="TimesNewRoman"/>
                <w:lang w:eastAsia="en-US"/>
              </w:rPr>
              <w:t>Изучение состава оборудования и структуры сетей NGN в масштабах конкретного предприятия</w:t>
            </w:r>
            <w:r w:rsidRPr="00F86FFD">
              <w:rPr>
                <w:rFonts w:eastAsia="Times New Roman"/>
                <w:bCs/>
                <w:lang w:eastAsia="en-US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2217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14:paraId="5334E064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F381C" w14:textId="77777777" w:rsidR="007E2FF4" w:rsidRPr="001534D8" w:rsidRDefault="007E2FF4" w:rsidP="001534D8">
            <w:pPr>
              <w:jc w:val="center"/>
            </w:pPr>
            <w:r w:rsidRPr="001534D8">
              <w:t>10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85374" w14:textId="77777777" w:rsidR="007E2FF4" w:rsidRPr="003B5BEC" w:rsidRDefault="00C15D7D" w:rsidP="003B5BEC">
            <w:pPr>
              <w:rPr>
                <w:bCs/>
                <w:lang w:eastAsia="en-US"/>
              </w:rPr>
            </w:pPr>
            <w:r w:rsidRPr="00F86FFD">
              <w:rPr>
                <w:rFonts w:eastAsia="TimesNewRoman"/>
                <w:lang w:eastAsia="en-US"/>
              </w:rPr>
              <w:t>Изучение состава оборудования и структуры сетей NGN в масштабах конкретного предприятия</w:t>
            </w:r>
            <w:r w:rsidRPr="00F86FFD">
              <w:rPr>
                <w:rFonts w:eastAsia="Times New Roman"/>
                <w:bCs/>
                <w:lang w:eastAsia="en-US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65558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14:paraId="690C5A67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14AD9" w14:textId="77777777" w:rsidR="007E2FF4" w:rsidRPr="001534D8" w:rsidRDefault="007E2FF4" w:rsidP="001534D8">
            <w:pPr>
              <w:jc w:val="center"/>
            </w:pPr>
            <w:r w:rsidRPr="001534D8">
              <w:t>11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13D9A" w14:textId="77777777" w:rsidR="007E2FF4" w:rsidRPr="00A673E6" w:rsidRDefault="00C15D7D" w:rsidP="003B5BEC">
            <w:r w:rsidRPr="00F86FFD">
              <w:rPr>
                <w:rFonts w:eastAsia="TimesNewRoman"/>
                <w:lang w:eastAsia="en-US"/>
              </w:rPr>
              <w:t>Изучение состава оборудования и структуры сетей NGN в масштабах конкретного предприятия</w:t>
            </w:r>
            <w:r w:rsidRPr="00F86FFD">
              <w:rPr>
                <w:rFonts w:eastAsia="Times New Roman"/>
                <w:bCs/>
                <w:lang w:eastAsia="en-US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4FD75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14:paraId="60F752B5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506A6" w14:textId="77777777" w:rsidR="007E2FF4" w:rsidRPr="001534D8" w:rsidRDefault="007E2FF4" w:rsidP="001534D8">
            <w:pPr>
              <w:jc w:val="center"/>
            </w:pPr>
            <w:r w:rsidRPr="001534D8">
              <w:t>12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CD0FD" w14:textId="77777777" w:rsidR="007E2FF4" w:rsidRDefault="00C15D7D" w:rsidP="007E2FF4">
            <w:r w:rsidRPr="00F86FFD">
              <w:rPr>
                <w:rFonts w:eastAsia="TimesNewRoman"/>
                <w:lang w:eastAsia="en-US"/>
              </w:rPr>
              <w:t>Изучение состава оборудования и структуры сетей NGN в масштабах конкретного предприятия</w:t>
            </w:r>
            <w:r w:rsidRPr="00F86FFD">
              <w:rPr>
                <w:rFonts w:eastAsia="Times New Roman"/>
                <w:bCs/>
                <w:lang w:eastAsia="en-US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A6D13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1534D8" w:rsidRPr="00264C9C" w14:paraId="7681492A" w14:textId="77777777">
        <w:trPr>
          <w:trHeight w:val="325"/>
        </w:trPr>
        <w:tc>
          <w:tcPr>
            <w:tcW w:w="7995" w:type="dxa"/>
            <w:gridSpan w:val="2"/>
          </w:tcPr>
          <w:p w14:paraId="0B2CDDAC" w14:textId="77777777" w:rsidR="001534D8" w:rsidRPr="00ED5118" w:rsidRDefault="001534D8" w:rsidP="00A05F15">
            <w:pPr>
              <w:pStyle w:val="4"/>
              <w:rPr>
                <w:b/>
                <w:szCs w:val="24"/>
              </w:rPr>
            </w:pPr>
            <w:r w:rsidRPr="00ED5118">
              <w:rPr>
                <w:b/>
                <w:szCs w:val="24"/>
              </w:rPr>
              <w:t>Всего</w:t>
            </w:r>
          </w:p>
        </w:tc>
        <w:tc>
          <w:tcPr>
            <w:tcW w:w="1620" w:type="dxa"/>
          </w:tcPr>
          <w:p w14:paraId="5340C2E2" w14:textId="77777777" w:rsidR="001534D8" w:rsidRPr="00ED5118" w:rsidRDefault="007E2FF4" w:rsidP="00A05F15">
            <w:pPr>
              <w:jc w:val="center"/>
              <w:rPr>
                <w:b/>
                <w:bCs/>
              </w:rPr>
            </w:pPr>
            <w:r w:rsidRPr="00ED5118">
              <w:rPr>
                <w:b/>
                <w:bCs/>
              </w:rPr>
              <w:t>72</w:t>
            </w:r>
          </w:p>
        </w:tc>
      </w:tr>
    </w:tbl>
    <w:p w14:paraId="58E0D421" w14:textId="77777777" w:rsidR="00945115" w:rsidRPr="00264C9C" w:rsidRDefault="00945115" w:rsidP="00A05F15"/>
    <w:p w14:paraId="4436EA34" w14:textId="77777777" w:rsidR="00212B85" w:rsidRDefault="00F86387" w:rsidP="005E0C27">
      <w:pPr>
        <w:tabs>
          <w:tab w:val="num" w:pos="0"/>
        </w:tabs>
        <w:jc w:val="center"/>
        <w:rPr>
          <w:b/>
        </w:rPr>
      </w:pPr>
      <w:r>
        <w:br w:type="page"/>
      </w:r>
      <w:r w:rsidR="00764C8B">
        <w:rPr>
          <w:b/>
        </w:rPr>
        <w:lastRenderedPageBreak/>
        <w:t xml:space="preserve">Цели и задачи </w:t>
      </w:r>
      <w:r w:rsidR="00212B85">
        <w:rPr>
          <w:b/>
        </w:rPr>
        <w:t>практики</w:t>
      </w:r>
    </w:p>
    <w:p w14:paraId="09C39C2B" w14:textId="77777777" w:rsidR="00ED5118" w:rsidRDefault="00ED5118" w:rsidP="005E0C27">
      <w:pPr>
        <w:tabs>
          <w:tab w:val="num" w:pos="0"/>
        </w:tabs>
        <w:jc w:val="center"/>
      </w:pPr>
    </w:p>
    <w:p w14:paraId="304AD7D7" w14:textId="77777777" w:rsidR="00212B85" w:rsidRDefault="00212B85" w:rsidP="005E0C27">
      <w:r w:rsidRPr="008A0EFC">
        <w:t>В результате прохождения практики обучающийся должен получить практический опыт:</w:t>
      </w:r>
    </w:p>
    <w:p w14:paraId="4247321D" w14:textId="77777777" w:rsidR="00212B85" w:rsidRDefault="00212B85" w:rsidP="00C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Cs w:val="28"/>
        </w:rPr>
      </w:pPr>
      <w:r w:rsidRPr="00DA29A1">
        <w:rPr>
          <w:sz w:val="28"/>
          <w:szCs w:val="28"/>
        </w:rPr>
        <w:t xml:space="preserve">- </w:t>
      </w:r>
      <w:r w:rsidR="00ED5118">
        <w:rPr>
          <w:szCs w:val="28"/>
        </w:rPr>
        <w:t xml:space="preserve">изучение состава и структуры </w:t>
      </w:r>
      <w:r w:rsidR="00ED5118">
        <w:rPr>
          <w:szCs w:val="28"/>
          <w:lang w:val="en-US"/>
        </w:rPr>
        <w:t>NGN</w:t>
      </w:r>
      <w:r w:rsidR="00ED5118">
        <w:rPr>
          <w:szCs w:val="28"/>
        </w:rPr>
        <w:t xml:space="preserve"> сетей,</w:t>
      </w:r>
    </w:p>
    <w:p w14:paraId="405A68AA" w14:textId="77777777" w:rsidR="00ED5118" w:rsidRPr="00ED5118" w:rsidRDefault="00ED5118" w:rsidP="00C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rPr>
          <w:szCs w:val="28"/>
        </w:rPr>
        <w:t>- расчётов сети.</w:t>
      </w:r>
    </w:p>
    <w:p w14:paraId="676E0B56" w14:textId="77777777" w:rsidR="00212B85" w:rsidRPr="00AF4B48" w:rsidRDefault="00212B85" w:rsidP="00A77B5D">
      <w:pPr>
        <w:jc w:val="center"/>
      </w:pPr>
    </w:p>
    <w:p w14:paraId="03B5CA52" w14:textId="77777777" w:rsidR="00393117" w:rsidRDefault="00F373F9" w:rsidP="00A77B5D">
      <w:pPr>
        <w:jc w:val="center"/>
        <w:rPr>
          <w:b/>
        </w:rPr>
      </w:pPr>
      <w:r w:rsidRPr="00264C9C">
        <w:rPr>
          <w:b/>
        </w:rPr>
        <w:t>Планируемые р</w:t>
      </w:r>
      <w:r w:rsidR="00393117" w:rsidRPr="00264C9C">
        <w:rPr>
          <w:b/>
        </w:rPr>
        <w:t>езультаты освоения</w:t>
      </w:r>
      <w:r w:rsidR="00F839E3" w:rsidRPr="00264C9C">
        <w:rPr>
          <w:b/>
        </w:rPr>
        <w:t xml:space="preserve"> программы</w:t>
      </w:r>
      <w:r w:rsidR="00393117" w:rsidRPr="00264C9C">
        <w:rPr>
          <w:b/>
        </w:rPr>
        <w:t xml:space="preserve"> практики</w:t>
      </w:r>
    </w:p>
    <w:p w14:paraId="701F6ABA" w14:textId="77777777" w:rsidR="00ED5118" w:rsidRPr="00264C9C" w:rsidRDefault="00ED5118" w:rsidP="00A77B5D">
      <w:pPr>
        <w:jc w:val="center"/>
        <w:rPr>
          <w:b/>
        </w:rPr>
      </w:pPr>
    </w:p>
    <w:p w14:paraId="004E5198" w14:textId="77777777" w:rsidR="003F1EAB" w:rsidRPr="00264C9C" w:rsidRDefault="003F1EAB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  <w:r w:rsidRPr="00264C9C">
        <w:rPr>
          <w:rStyle w:val="FontStyle35"/>
          <w:rFonts w:eastAsia="Calibri"/>
          <w:sz w:val="24"/>
          <w:szCs w:val="24"/>
        </w:rPr>
        <w:t>Формой отчетности обучающегося по практике является</w:t>
      </w:r>
      <w:r w:rsidR="00AF4B48">
        <w:rPr>
          <w:rStyle w:val="FontStyle35"/>
          <w:rFonts w:eastAsia="Calibri"/>
          <w:sz w:val="24"/>
          <w:szCs w:val="24"/>
        </w:rPr>
        <w:t xml:space="preserve"> отчет</w:t>
      </w:r>
      <w:r w:rsidR="00F86387">
        <w:rPr>
          <w:rStyle w:val="FontStyle35"/>
          <w:rFonts w:eastAsia="Calibri"/>
          <w:sz w:val="24"/>
          <w:szCs w:val="24"/>
        </w:rPr>
        <w:t xml:space="preserve">, </w:t>
      </w:r>
      <w:r w:rsidRPr="00264C9C">
        <w:rPr>
          <w:rStyle w:val="FontStyle35"/>
          <w:rFonts w:eastAsia="Calibri"/>
          <w:sz w:val="24"/>
          <w:szCs w:val="24"/>
        </w:rPr>
        <w:t>подт</w:t>
      </w:r>
      <w:r w:rsidR="00AF4B48">
        <w:rPr>
          <w:rStyle w:val="FontStyle35"/>
          <w:rFonts w:eastAsia="Calibri"/>
          <w:sz w:val="24"/>
          <w:szCs w:val="24"/>
        </w:rPr>
        <w:t>верждающий</w:t>
      </w:r>
      <w:r w:rsidRPr="00264C9C">
        <w:rPr>
          <w:rStyle w:val="FontStyle35"/>
          <w:rFonts w:eastAsia="Calibri"/>
          <w:sz w:val="24"/>
          <w:szCs w:val="24"/>
        </w:rPr>
        <w:t xml:space="preserve"> приобретение обучающимся практич</w:t>
      </w:r>
      <w:r w:rsidR="006379ED" w:rsidRPr="00264C9C">
        <w:rPr>
          <w:rStyle w:val="FontStyle35"/>
          <w:rFonts w:eastAsia="Calibri"/>
          <w:sz w:val="24"/>
          <w:szCs w:val="24"/>
        </w:rPr>
        <w:t xml:space="preserve">еских профессиональных умений по основным видам </w:t>
      </w:r>
      <w:r w:rsidR="00952ED6" w:rsidRPr="00264C9C">
        <w:rPr>
          <w:rStyle w:val="FontStyle35"/>
          <w:rFonts w:eastAsia="Calibri"/>
          <w:sz w:val="24"/>
          <w:szCs w:val="24"/>
        </w:rPr>
        <w:t xml:space="preserve">профессиональной деятельности и </w:t>
      </w:r>
      <w:r w:rsidR="00952ED6" w:rsidRPr="00264C9C">
        <w:t>направл</w:t>
      </w:r>
      <w:r w:rsidR="00AF4B48">
        <w:t>енный</w:t>
      </w:r>
      <w:r w:rsidR="00952ED6" w:rsidRPr="00264C9C">
        <w:t xml:space="preserve"> на фор</w:t>
      </w:r>
      <w:r w:rsidR="00F86387">
        <w:t xml:space="preserve">мирование у обучающегося общих и профессиональных </w:t>
      </w:r>
      <w:r w:rsidR="00952ED6" w:rsidRPr="00264C9C">
        <w:t>компетенций</w:t>
      </w:r>
      <w:r w:rsidR="005E49EB" w:rsidRPr="00264C9C">
        <w:t>.</w:t>
      </w:r>
    </w:p>
    <w:p w14:paraId="579CD69C" w14:textId="77777777" w:rsidR="001A5B06" w:rsidRPr="00264C9C" w:rsidRDefault="003F1EAB" w:rsidP="00C01D8F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  <w:r w:rsidRPr="00264C9C">
        <w:rPr>
          <w:rStyle w:val="FontStyle35"/>
          <w:rFonts w:eastAsia="Calibri"/>
          <w:sz w:val="24"/>
          <w:szCs w:val="24"/>
        </w:rPr>
        <w:t xml:space="preserve">Контроль и оценка результатов освоения практики осуществляется </w:t>
      </w:r>
      <w:r w:rsidR="00587C6C" w:rsidRPr="00264C9C">
        <w:rPr>
          <w:rStyle w:val="FontStyle35"/>
          <w:rFonts w:eastAsia="Calibri"/>
          <w:sz w:val="24"/>
          <w:szCs w:val="24"/>
        </w:rPr>
        <w:t>преподавателем – руководителем практики.</w:t>
      </w:r>
    </w:p>
    <w:tbl>
      <w:tblPr>
        <w:tblpPr w:leftFromText="180" w:rightFromText="180" w:vertAnchor="text" w:horzAnchor="margin" w:tblpY="16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8402"/>
      </w:tblGrid>
      <w:tr w:rsidR="00C15D7D" w:rsidRPr="00D51749" w14:paraId="03274B05" w14:textId="77777777" w:rsidTr="00FD7380">
        <w:tc>
          <w:tcPr>
            <w:tcW w:w="1170" w:type="dxa"/>
          </w:tcPr>
          <w:p w14:paraId="36E206D3" w14:textId="77777777" w:rsidR="00C15D7D" w:rsidRPr="00D51749" w:rsidRDefault="00C15D7D" w:rsidP="00FD7380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D51749">
              <w:rPr>
                <w:rStyle w:val="ab"/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402" w:type="dxa"/>
          </w:tcPr>
          <w:p w14:paraId="182CA0F3" w14:textId="77777777" w:rsidR="00C15D7D" w:rsidRPr="00D51749" w:rsidRDefault="00C15D7D" w:rsidP="00FD7380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D51749">
              <w:rPr>
                <w:rStyle w:val="ab"/>
                <w:rFonts w:ascii="Times New Roman" w:hAnsi="Times New Roman"/>
                <w:sz w:val="24"/>
                <w:szCs w:val="24"/>
              </w:rPr>
              <w:t>Наименование общих компетенций</w:t>
            </w:r>
          </w:p>
        </w:tc>
      </w:tr>
      <w:tr w:rsidR="00C15D7D" w:rsidRPr="00D51749" w14:paraId="4806C343" w14:textId="77777777" w:rsidTr="00FD7380">
        <w:trPr>
          <w:trHeight w:val="327"/>
        </w:trPr>
        <w:tc>
          <w:tcPr>
            <w:tcW w:w="1170" w:type="dxa"/>
          </w:tcPr>
          <w:p w14:paraId="1575AFE6" w14:textId="77777777" w:rsidR="00C15D7D" w:rsidRPr="00D51749" w:rsidRDefault="00C15D7D" w:rsidP="00FD7380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01</w:t>
            </w:r>
          </w:p>
        </w:tc>
        <w:tc>
          <w:tcPr>
            <w:tcW w:w="8402" w:type="dxa"/>
          </w:tcPr>
          <w:p w14:paraId="5EE9BD0F" w14:textId="77777777" w:rsidR="00C15D7D" w:rsidRPr="0085458F" w:rsidRDefault="00C15D7D" w:rsidP="00FD7380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85458F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C15D7D" w:rsidRPr="00D51749" w14:paraId="4BF6E9AE" w14:textId="77777777" w:rsidTr="00FD7380">
        <w:tc>
          <w:tcPr>
            <w:tcW w:w="1170" w:type="dxa"/>
          </w:tcPr>
          <w:p w14:paraId="467DC0E0" w14:textId="77777777" w:rsidR="00C15D7D" w:rsidRPr="00D51749" w:rsidRDefault="00C15D7D" w:rsidP="00FD7380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02</w:t>
            </w:r>
          </w:p>
        </w:tc>
        <w:tc>
          <w:tcPr>
            <w:tcW w:w="8402" w:type="dxa"/>
          </w:tcPr>
          <w:p w14:paraId="615D1B8D" w14:textId="77777777" w:rsidR="00C15D7D" w:rsidRPr="0085458F" w:rsidRDefault="00C15D7D" w:rsidP="00FD7380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85458F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C15D7D" w:rsidRPr="00D51749" w14:paraId="5AD7E37B" w14:textId="77777777" w:rsidTr="00FD7380">
        <w:tc>
          <w:tcPr>
            <w:tcW w:w="1170" w:type="dxa"/>
          </w:tcPr>
          <w:p w14:paraId="5A6FA2E8" w14:textId="77777777" w:rsidR="00C15D7D" w:rsidRPr="00D51749" w:rsidRDefault="00C15D7D" w:rsidP="00FD7380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03</w:t>
            </w:r>
          </w:p>
        </w:tc>
        <w:tc>
          <w:tcPr>
            <w:tcW w:w="8402" w:type="dxa"/>
          </w:tcPr>
          <w:p w14:paraId="07C9914D" w14:textId="77777777" w:rsidR="00C15D7D" w:rsidRPr="0085458F" w:rsidRDefault="00C15D7D" w:rsidP="00FD7380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85458F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C15D7D" w:rsidRPr="00D51749" w14:paraId="399E84FD" w14:textId="77777777" w:rsidTr="00FD7380">
        <w:tc>
          <w:tcPr>
            <w:tcW w:w="1170" w:type="dxa"/>
          </w:tcPr>
          <w:p w14:paraId="273EBB7A" w14:textId="77777777" w:rsidR="00C15D7D" w:rsidRPr="00D51749" w:rsidRDefault="00C15D7D" w:rsidP="00FD7380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04</w:t>
            </w:r>
          </w:p>
        </w:tc>
        <w:tc>
          <w:tcPr>
            <w:tcW w:w="8402" w:type="dxa"/>
          </w:tcPr>
          <w:p w14:paraId="2CAB1056" w14:textId="77777777" w:rsidR="00C15D7D" w:rsidRPr="00D51749" w:rsidRDefault="00C15D7D" w:rsidP="00FD7380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C15D7D" w:rsidRPr="00D51749" w14:paraId="349B8F1D" w14:textId="77777777" w:rsidTr="00FD7380">
        <w:tc>
          <w:tcPr>
            <w:tcW w:w="1170" w:type="dxa"/>
          </w:tcPr>
          <w:p w14:paraId="1160BE45" w14:textId="77777777" w:rsidR="00C15D7D" w:rsidRPr="00D51749" w:rsidRDefault="00C15D7D" w:rsidP="00FD7380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05</w:t>
            </w:r>
          </w:p>
        </w:tc>
        <w:tc>
          <w:tcPr>
            <w:tcW w:w="8402" w:type="dxa"/>
          </w:tcPr>
          <w:p w14:paraId="4770272C" w14:textId="77777777" w:rsidR="00C15D7D" w:rsidRPr="00D51749" w:rsidRDefault="00C15D7D" w:rsidP="00FD7380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C15D7D" w:rsidRPr="00D51749" w14:paraId="3A17CE9E" w14:textId="77777777" w:rsidTr="00FD7380">
        <w:tc>
          <w:tcPr>
            <w:tcW w:w="1170" w:type="dxa"/>
          </w:tcPr>
          <w:p w14:paraId="4ECE13FE" w14:textId="77777777" w:rsidR="00C15D7D" w:rsidRPr="00D51749" w:rsidRDefault="00C15D7D" w:rsidP="00FD7380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06</w:t>
            </w:r>
          </w:p>
        </w:tc>
        <w:tc>
          <w:tcPr>
            <w:tcW w:w="8402" w:type="dxa"/>
          </w:tcPr>
          <w:p w14:paraId="52E1C38D" w14:textId="7153FAD1" w:rsidR="00C15D7D" w:rsidRPr="00D51749" w:rsidRDefault="0022184F" w:rsidP="00FD7380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22184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ценностей, применять стандарты антикоррупционного поведения.</w:t>
            </w:r>
          </w:p>
        </w:tc>
      </w:tr>
      <w:tr w:rsidR="00C15D7D" w:rsidRPr="00D51749" w14:paraId="603A6C95" w14:textId="77777777" w:rsidTr="00FD7380">
        <w:tc>
          <w:tcPr>
            <w:tcW w:w="1170" w:type="dxa"/>
          </w:tcPr>
          <w:p w14:paraId="3E5E476F" w14:textId="77777777" w:rsidR="00C15D7D" w:rsidRPr="00D51749" w:rsidRDefault="00C15D7D" w:rsidP="00FD7380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07</w:t>
            </w:r>
          </w:p>
        </w:tc>
        <w:tc>
          <w:tcPr>
            <w:tcW w:w="8402" w:type="dxa"/>
          </w:tcPr>
          <w:p w14:paraId="41E74477" w14:textId="77777777" w:rsidR="00C15D7D" w:rsidRPr="00D51749" w:rsidRDefault="00C15D7D" w:rsidP="00FD7380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C15D7D" w:rsidRPr="00D51749" w14:paraId="776904B3" w14:textId="77777777" w:rsidTr="00FD7380">
        <w:tc>
          <w:tcPr>
            <w:tcW w:w="1170" w:type="dxa"/>
          </w:tcPr>
          <w:p w14:paraId="3C648AC9" w14:textId="77777777" w:rsidR="00C15D7D" w:rsidRPr="00D51749" w:rsidRDefault="00C15D7D" w:rsidP="00FD7380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08</w:t>
            </w:r>
          </w:p>
        </w:tc>
        <w:tc>
          <w:tcPr>
            <w:tcW w:w="8402" w:type="dxa"/>
          </w:tcPr>
          <w:p w14:paraId="782D281E" w14:textId="77777777" w:rsidR="00C15D7D" w:rsidRPr="00D51749" w:rsidRDefault="00C15D7D" w:rsidP="00FD7380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C15D7D" w:rsidRPr="00D51749" w14:paraId="4FF3F261" w14:textId="77777777" w:rsidTr="00FD7380">
        <w:tc>
          <w:tcPr>
            <w:tcW w:w="1170" w:type="dxa"/>
          </w:tcPr>
          <w:p w14:paraId="12E64655" w14:textId="77777777" w:rsidR="00C15D7D" w:rsidRPr="00D51749" w:rsidRDefault="00C15D7D" w:rsidP="00FD7380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09</w:t>
            </w:r>
          </w:p>
        </w:tc>
        <w:tc>
          <w:tcPr>
            <w:tcW w:w="8402" w:type="dxa"/>
          </w:tcPr>
          <w:p w14:paraId="2724F5BC" w14:textId="77777777" w:rsidR="00C15D7D" w:rsidRPr="00D51749" w:rsidRDefault="00C15D7D" w:rsidP="00FD7380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C15D7D" w:rsidRPr="00D51749" w14:paraId="7FCAEF1D" w14:textId="77777777" w:rsidTr="00FD7380">
        <w:trPr>
          <w:trHeight w:val="562"/>
        </w:trPr>
        <w:tc>
          <w:tcPr>
            <w:tcW w:w="1170" w:type="dxa"/>
          </w:tcPr>
          <w:p w14:paraId="5CA65F35" w14:textId="77777777" w:rsidR="00C15D7D" w:rsidRPr="00D51749" w:rsidRDefault="00C15D7D" w:rsidP="00FD7380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10</w:t>
            </w:r>
          </w:p>
        </w:tc>
        <w:tc>
          <w:tcPr>
            <w:tcW w:w="8402" w:type="dxa"/>
          </w:tcPr>
          <w:p w14:paraId="759F6AA3" w14:textId="2C65D6FA" w:rsidR="00C15D7D" w:rsidRPr="00D51749" w:rsidRDefault="00C15D7D" w:rsidP="00FD7380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Пользоваться профессиональной документацией на государственном и иностранном язык</w:t>
            </w:r>
            <w:r w:rsidR="0022184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ах</w:t>
            </w: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.</w:t>
            </w:r>
          </w:p>
        </w:tc>
      </w:tr>
      <w:tr w:rsidR="00C15D7D" w:rsidRPr="00D51749" w14:paraId="1A7889A5" w14:textId="77777777" w:rsidTr="00FD7380">
        <w:trPr>
          <w:trHeight w:val="562"/>
        </w:trPr>
        <w:tc>
          <w:tcPr>
            <w:tcW w:w="1170" w:type="dxa"/>
          </w:tcPr>
          <w:p w14:paraId="27442E23" w14:textId="77777777" w:rsidR="00C15D7D" w:rsidRPr="00D51749" w:rsidRDefault="00C15D7D" w:rsidP="00FD7380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11</w:t>
            </w:r>
          </w:p>
        </w:tc>
        <w:tc>
          <w:tcPr>
            <w:tcW w:w="8402" w:type="dxa"/>
          </w:tcPr>
          <w:p w14:paraId="7DAABF44" w14:textId="5BCCBA29" w:rsidR="00C15D7D" w:rsidRPr="00D51749" w:rsidRDefault="0022184F" w:rsidP="00FD7380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22184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14:paraId="1D452ED3" w14:textId="77777777" w:rsidR="00C15D7D" w:rsidRDefault="00C15D7D" w:rsidP="00C15D7D">
      <w:pPr>
        <w:tabs>
          <w:tab w:val="center" w:pos="4857"/>
          <w:tab w:val="left" w:pos="8620"/>
        </w:tabs>
        <w:rPr>
          <w:b/>
        </w:rPr>
      </w:pPr>
    </w:p>
    <w:tbl>
      <w:tblPr>
        <w:tblpPr w:leftFromText="180" w:rightFromText="180" w:vertAnchor="page" w:horzAnchor="margin" w:tblpY="103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C15D7D" w:rsidRPr="0042405A" w14:paraId="6BCCC5F5" w14:textId="77777777" w:rsidTr="00FD7380">
        <w:tc>
          <w:tcPr>
            <w:tcW w:w="1204" w:type="dxa"/>
          </w:tcPr>
          <w:p w14:paraId="02220AC1" w14:textId="77777777" w:rsidR="00C15D7D" w:rsidRPr="0042405A" w:rsidRDefault="00C15D7D" w:rsidP="00FD7380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2405A">
              <w:t>ПК 5.1</w:t>
            </w:r>
          </w:p>
        </w:tc>
        <w:tc>
          <w:tcPr>
            <w:tcW w:w="8367" w:type="dxa"/>
          </w:tcPr>
          <w:p w14:paraId="6F034722" w14:textId="77777777" w:rsidR="00C15D7D" w:rsidRPr="0042405A" w:rsidRDefault="00C15D7D" w:rsidP="00FD7380">
            <w:pPr>
              <w:keepNext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42405A">
              <w:t>Анализировать современные конвергентные технологии и системы для выбора оптимальных решений в соответствии с требованиями заказчика</w:t>
            </w:r>
          </w:p>
        </w:tc>
      </w:tr>
      <w:tr w:rsidR="00C15D7D" w:rsidRPr="0042405A" w14:paraId="4EF9237A" w14:textId="77777777" w:rsidTr="00FD7380">
        <w:tc>
          <w:tcPr>
            <w:tcW w:w="1204" w:type="dxa"/>
          </w:tcPr>
          <w:p w14:paraId="29D33A6C" w14:textId="77777777" w:rsidR="00C15D7D" w:rsidRPr="0042405A" w:rsidRDefault="00C15D7D" w:rsidP="00FD7380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2405A">
              <w:lastRenderedPageBreak/>
              <w:t>ПК 5.2</w:t>
            </w:r>
          </w:p>
        </w:tc>
        <w:tc>
          <w:tcPr>
            <w:tcW w:w="8367" w:type="dxa"/>
          </w:tcPr>
          <w:p w14:paraId="277502CC" w14:textId="77777777" w:rsidR="00C15D7D" w:rsidRPr="0042405A" w:rsidRDefault="00C15D7D" w:rsidP="00FD7380">
            <w:pPr>
              <w:keepNext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42405A">
              <w:rPr>
                <w:rStyle w:val="FontStyle11"/>
              </w:rPr>
              <w:t>Выполнять адаптацию, монтаж, установку и настройку конвергентных инфокоммуникационных систем</w:t>
            </w:r>
            <w:r w:rsidRPr="0042405A">
              <w:t xml:space="preserve"> в соответствии с действующими отраслевыми стандартами</w:t>
            </w:r>
          </w:p>
        </w:tc>
      </w:tr>
      <w:tr w:rsidR="00C15D7D" w:rsidRPr="0042405A" w14:paraId="45237AA8" w14:textId="77777777" w:rsidTr="00FD7380">
        <w:tc>
          <w:tcPr>
            <w:tcW w:w="1204" w:type="dxa"/>
          </w:tcPr>
          <w:p w14:paraId="46D2D138" w14:textId="77777777" w:rsidR="00C15D7D" w:rsidRPr="0042405A" w:rsidRDefault="00C15D7D" w:rsidP="00FD7380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2405A">
              <w:t>ПК 5.3</w:t>
            </w:r>
          </w:p>
        </w:tc>
        <w:tc>
          <w:tcPr>
            <w:tcW w:w="8367" w:type="dxa"/>
          </w:tcPr>
          <w:p w14:paraId="20B11947" w14:textId="77777777" w:rsidR="00C15D7D" w:rsidRPr="0042405A" w:rsidRDefault="00C15D7D" w:rsidP="00FD7380">
            <w:pPr>
              <w:keepNext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42405A">
              <w:rPr>
                <w:rStyle w:val="FontStyle11"/>
              </w:rPr>
              <w:t>Администрировать конвергентные системы в соответствии с рекомендациями Международного союза электросвязи</w:t>
            </w:r>
          </w:p>
        </w:tc>
      </w:tr>
      <w:tr w:rsidR="00C15D7D" w:rsidRPr="0042405A" w14:paraId="4E8F67F4" w14:textId="77777777" w:rsidTr="00FD7380">
        <w:tc>
          <w:tcPr>
            <w:tcW w:w="1204" w:type="dxa"/>
          </w:tcPr>
          <w:p w14:paraId="7D254BE7" w14:textId="77777777" w:rsidR="00C15D7D" w:rsidRPr="0042405A" w:rsidRDefault="00C15D7D" w:rsidP="00FD7380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2405A">
              <w:rPr>
                <w:rFonts w:eastAsia="Times New Roman"/>
                <w:bCs/>
                <w:iCs/>
              </w:rPr>
              <w:t>ВД 5</w:t>
            </w:r>
          </w:p>
        </w:tc>
        <w:tc>
          <w:tcPr>
            <w:tcW w:w="8367" w:type="dxa"/>
          </w:tcPr>
          <w:p w14:paraId="1ADDEB0F" w14:textId="77777777" w:rsidR="00C15D7D" w:rsidRPr="0042405A" w:rsidRDefault="00C15D7D" w:rsidP="00FD7380">
            <w:pPr>
              <w:keepNext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42405A">
              <w:rPr>
                <w:rFonts w:eastAsia="Times New Roman"/>
                <w:lang w:eastAsia="en-US"/>
              </w:rPr>
              <w:t>«Адаптация конвергентных инфокоммуникационных технологий и систем к потребностям заказчика»</w:t>
            </w:r>
          </w:p>
        </w:tc>
      </w:tr>
      <w:tr w:rsidR="00C15D7D" w:rsidRPr="0042405A" w14:paraId="42F618EB" w14:textId="77777777" w:rsidTr="00FD7380">
        <w:tc>
          <w:tcPr>
            <w:tcW w:w="1204" w:type="dxa"/>
          </w:tcPr>
          <w:p w14:paraId="6E93DCBF" w14:textId="77777777" w:rsidR="00C15D7D" w:rsidRPr="0042405A" w:rsidRDefault="00C15D7D" w:rsidP="00FD7380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2405A">
              <w:t>ПК 5.1</w:t>
            </w:r>
          </w:p>
        </w:tc>
        <w:tc>
          <w:tcPr>
            <w:tcW w:w="8367" w:type="dxa"/>
          </w:tcPr>
          <w:p w14:paraId="398874D0" w14:textId="77777777" w:rsidR="00C15D7D" w:rsidRPr="0042405A" w:rsidRDefault="00C15D7D" w:rsidP="00FD7380">
            <w:pPr>
              <w:keepNext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42405A">
              <w:t>Анализировать современные конвергентные технологии и системы для выбора оптимальных решений в соответствии с требованиями заказчика</w:t>
            </w:r>
          </w:p>
        </w:tc>
      </w:tr>
      <w:tr w:rsidR="00C15D7D" w:rsidRPr="0042405A" w14:paraId="13A49615" w14:textId="77777777" w:rsidTr="00FD7380">
        <w:tc>
          <w:tcPr>
            <w:tcW w:w="1204" w:type="dxa"/>
          </w:tcPr>
          <w:p w14:paraId="7626C28A" w14:textId="77777777" w:rsidR="00C15D7D" w:rsidRPr="0042405A" w:rsidRDefault="00C15D7D" w:rsidP="00FD7380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2405A">
              <w:t>ПК 5.2</w:t>
            </w:r>
          </w:p>
        </w:tc>
        <w:tc>
          <w:tcPr>
            <w:tcW w:w="8367" w:type="dxa"/>
          </w:tcPr>
          <w:p w14:paraId="480219CD" w14:textId="77777777" w:rsidR="00C15D7D" w:rsidRPr="0042405A" w:rsidRDefault="00C15D7D" w:rsidP="00FD7380">
            <w:pPr>
              <w:keepNext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42405A">
              <w:rPr>
                <w:rStyle w:val="FontStyle11"/>
              </w:rPr>
              <w:t>Выполнять адаптацию, монтаж, установку и настройку конвергентных инфокоммуникационных систем</w:t>
            </w:r>
            <w:r w:rsidRPr="0042405A">
              <w:t xml:space="preserve"> в соответствии с действующими отраслевыми стандартами</w:t>
            </w:r>
          </w:p>
        </w:tc>
      </w:tr>
      <w:tr w:rsidR="00C15D7D" w:rsidRPr="0042405A" w14:paraId="0B7AF188" w14:textId="77777777" w:rsidTr="00FD7380">
        <w:tc>
          <w:tcPr>
            <w:tcW w:w="1204" w:type="dxa"/>
          </w:tcPr>
          <w:p w14:paraId="2C1E577B" w14:textId="77777777" w:rsidR="00C15D7D" w:rsidRPr="0042405A" w:rsidRDefault="00C15D7D" w:rsidP="00FD7380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2405A">
              <w:t>ПК 5.3</w:t>
            </w:r>
          </w:p>
        </w:tc>
        <w:tc>
          <w:tcPr>
            <w:tcW w:w="8367" w:type="dxa"/>
          </w:tcPr>
          <w:p w14:paraId="230ED7D6" w14:textId="77777777" w:rsidR="00C15D7D" w:rsidRPr="0042405A" w:rsidRDefault="00C15D7D" w:rsidP="00FD7380">
            <w:pPr>
              <w:keepNext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42405A">
              <w:rPr>
                <w:rStyle w:val="FontStyle11"/>
              </w:rPr>
              <w:t>Администрировать конвергентные системы в соответствии с рекомендациями Международного союза электросвязи</w:t>
            </w:r>
          </w:p>
        </w:tc>
      </w:tr>
    </w:tbl>
    <w:p w14:paraId="06909825" w14:textId="77777777" w:rsidR="00C15D7D" w:rsidRDefault="00C15D7D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74297D95" w14:textId="77777777" w:rsidR="00221D97" w:rsidRPr="00264C9C" w:rsidRDefault="00C15D7D" w:rsidP="00A05F15">
      <w:pPr>
        <w:tabs>
          <w:tab w:val="center" w:pos="4857"/>
          <w:tab w:val="left" w:pos="8620"/>
        </w:tabs>
        <w:jc w:val="center"/>
        <w:rPr>
          <w:b/>
        </w:rPr>
      </w:pPr>
      <w:r>
        <w:rPr>
          <w:b/>
        </w:rPr>
        <w:br w:type="page"/>
      </w:r>
      <w:r w:rsidR="00221D97" w:rsidRPr="00264C9C">
        <w:rPr>
          <w:b/>
        </w:rPr>
        <w:lastRenderedPageBreak/>
        <w:t>Требования к оформлению отчета</w:t>
      </w:r>
    </w:p>
    <w:p w14:paraId="76C3BB88" w14:textId="77777777" w:rsidR="001F6419" w:rsidRPr="00264C9C" w:rsidRDefault="001F6419" w:rsidP="00A05F15">
      <w:pPr>
        <w:tabs>
          <w:tab w:val="center" w:pos="4857"/>
          <w:tab w:val="left" w:pos="8620"/>
        </w:tabs>
        <w:jc w:val="center"/>
      </w:pPr>
    </w:p>
    <w:p w14:paraId="4DFE3ABB" w14:textId="77777777" w:rsidR="00017B71" w:rsidRPr="00017B71" w:rsidRDefault="00017B71" w:rsidP="00017B71">
      <w:pPr>
        <w:pStyle w:val="a7"/>
        <w:spacing w:after="0"/>
        <w:ind w:left="0" w:firstLine="709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>По завершению прохождения практики обучающийся должен сформировать и представить руководителю практики от колледжа отчет, содержащий:</w:t>
      </w:r>
    </w:p>
    <w:p w14:paraId="2D1FE82F" w14:textId="77777777" w:rsidR="00017B71" w:rsidRPr="00017B71" w:rsidRDefault="00017B71" w:rsidP="00017B71">
      <w:pPr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1.Титульный лист</w:t>
      </w:r>
    </w:p>
    <w:p w14:paraId="3C1B1B28" w14:textId="77777777" w:rsidR="00017B71" w:rsidRPr="00017B71" w:rsidRDefault="00017B71" w:rsidP="00017B7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2.Договор с предприятием о прохождении практики (в случае прохождения студентом практики в индивидуальном порядке)   </w:t>
      </w:r>
    </w:p>
    <w:p w14:paraId="76ED9D54" w14:textId="77777777" w:rsidR="00017B71" w:rsidRPr="00017B71" w:rsidRDefault="00017B71" w:rsidP="00017B7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 3.Аттестационный лист, в котором представлены задания на практику в виде видов и объемов работ и который представляет собой дневник практики.</w:t>
      </w:r>
    </w:p>
    <w:p w14:paraId="14B98A84" w14:textId="77777777" w:rsidR="00017B71" w:rsidRPr="00017B71" w:rsidRDefault="00017B71" w:rsidP="00017B7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4.Отчет, содержащий подробное описание выполнения видов и объемов работ обучающимся во время прохождения практики.</w:t>
      </w:r>
    </w:p>
    <w:p w14:paraId="2D03AC1E" w14:textId="77777777" w:rsidR="00017B71" w:rsidRPr="00017B71" w:rsidRDefault="00017B71" w:rsidP="00017B7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5.Приложения в виде графических, аудио-, фото-, видео- и(или) других материалов(презентации, сайты), подтверждающих приобретение обучающимся практических профессиональных умений по основным видам профессиональной деятельности и формирование у обучающегося общих  и  профессиональных  компетенций.</w:t>
      </w:r>
    </w:p>
    <w:p w14:paraId="00EEBD4A" w14:textId="77777777" w:rsidR="00017B71" w:rsidRPr="00017B71" w:rsidRDefault="00017B71" w:rsidP="00017B71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Отчет  по объему должен занимать  не менее  </w:t>
      </w:r>
      <w:r w:rsidR="00DE6C46">
        <w:rPr>
          <w:rStyle w:val="FontStyle35"/>
          <w:sz w:val="24"/>
          <w:szCs w:val="24"/>
        </w:rPr>
        <w:t>10-15</w:t>
      </w:r>
      <w:r w:rsidRPr="00017B71">
        <w:rPr>
          <w:rStyle w:val="FontStyle35"/>
          <w:sz w:val="24"/>
          <w:szCs w:val="24"/>
        </w:rPr>
        <w:t xml:space="preserve"> страниц формата А4 и содержать иллюстрации (экранные формы), демонстрирующие  все  виды выполняемых работ согласно тематическому плану программы практики. </w:t>
      </w:r>
    </w:p>
    <w:p w14:paraId="61E070CF" w14:textId="77777777" w:rsidR="00017B71" w:rsidRPr="00017B71" w:rsidRDefault="00017B71" w:rsidP="00017B71">
      <w:pPr>
        <w:pStyle w:val="1"/>
        <w:spacing w:before="0" w:after="0"/>
        <w:ind w:firstLine="709"/>
        <w:jc w:val="both"/>
        <w:rPr>
          <w:rStyle w:val="FontStyle35"/>
          <w:bCs w:val="0"/>
          <w:kern w:val="0"/>
          <w:sz w:val="24"/>
          <w:szCs w:val="24"/>
        </w:rPr>
      </w:pPr>
      <w:r w:rsidRPr="00017B71">
        <w:rPr>
          <w:rStyle w:val="FontStyle35"/>
          <w:bCs w:val="0"/>
          <w:kern w:val="0"/>
          <w:sz w:val="24"/>
          <w:szCs w:val="24"/>
        </w:rPr>
        <w:t>Требования к шрифту:</w:t>
      </w:r>
    </w:p>
    <w:p w14:paraId="7A54A67D" w14:textId="77777777" w:rsidR="00017B71" w:rsidRPr="00017B71" w:rsidRDefault="00017B71" w:rsidP="00017B71">
      <w:pPr>
        <w:ind w:firstLine="709"/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>- заголовки выполняются 14 шрифтом (жирным);</w:t>
      </w:r>
    </w:p>
    <w:p w14:paraId="1C84074B" w14:textId="77777777" w:rsidR="00017B71" w:rsidRPr="00017B71" w:rsidRDefault="00017B71" w:rsidP="00017B71">
      <w:pPr>
        <w:ind w:firstLine="709"/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>- основной текст выполняется 12 или 14  шрифтом (обычным);</w:t>
      </w:r>
    </w:p>
    <w:p w14:paraId="101881B8" w14:textId="77777777" w:rsidR="00017B71" w:rsidRPr="00017B71" w:rsidRDefault="00017B71" w:rsidP="00017B71">
      <w:pPr>
        <w:tabs>
          <w:tab w:val="left" w:pos="5952"/>
        </w:tabs>
        <w:ind w:firstLine="709"/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>- наименования разделов выполняются по центру.</w:t>
      </w:r>
      <w:r w:rsidRPr="00017B71">
        <w:rPr>
          <w:rStyle w:val="FontStyle35"/>
          <w:sz w:val="24"/>
          <w:szCs w:val="24"/>
        </w:rPr>
        <w:tab/>
      </w:r>
    </w:p>
    <w:p w14:paraId="17352F89" w14:textId="77777777" w:rsidR="001A5B06" w:rsidRPr="00017B71" w:rsidRDefault="00017B71" w:rsidP="00017B71">
      <w:pPr>
        <w:ind w:firstLine="708"/>
        <w:jc w:val="both"/>
        <w:rPr>
          <w:bCs/>
        </w:rPr>
      </w:pPr>
      <w:r w:rsidRPr="00017B71">
        <w:rPr>
          <w:rStyle w:val="FontStyle35"/>
          <w:sz w:val="24"/>
          <w:szCs w:val="24"/>
        </w:rPr>
        <w:t>Отчет по практике должен быть представлен руководителю практики  от колледжа не позднее 3-х дней после ее завершения на бумажном (подшитом в папку) и электронном (диске) носителях.</w:t>
      </w:r>
    </w:p>
    <w:p w14:paraId="6E6D5D61" w14:textId="77777777" w:rsidR="00BC1731" w:rsidRPr="00264C9C" w:rsidRDefault="0011734C" w:rsidP="00A05F15">
      <w:pPr>
        <w:jc w:val="center"/>
        <w:rPr>
          <w:b/>
        </w:rPr>
      </w:pPr>
      <w:r>
        <w:rPr>
          <w:rStyle w:val="FontStyle35"/>
          <w:sz w:val="24"/>
          <w:szCs w:val="24"/>
        </w:rPr>
        <w:br w:type="page"/>
      </w:r>
      <w:r w:rsidR="00BC1731" w:rsidRPr="00264C9C">
        <w:rPr>
          <w:b/>
        </w:rPr>
        <w:lastRenderedPageBreak/>
        <w:t xml:space="preserve">Требования к соблюдению техники безопасности </w:t>
      </w:r>
      <w:r w:rsidR="00BC1731" w:rsidRPr="00264C9C">
        <w:rPr>
          <w:b/>
        </w:rPr>
        <w:br/>
        <w:t>и пожарной безопасности</w:t>
      </w:r>
    </w:p>
    <w:p w14:paraId="74A43E6F" w14:textId="77777777" w:rsidR="00BC1731" w:rsidRPr="00264C9C" w:rsidRDefault="00BC1731" w:rsidP="00A05F15">
      <w:pPr>
        <w:jc w:val="center"/>
        <w:rPr>
          <w:b/>
        </w:rPr>
      </w:pPr>
    </w:p>
    <w:p w14:paraId="5BFC0D40" w14:textId="77777777" w:rsidR="00BC1731" w:rsidRPr="00264C9C" w:rsidRDefault="00BC1731" w:rsidP="00A05F15">
      <w:pPr>
        <w:ind w:firstLine="709"/>
        <w:jc w:val="both"/>
      </w:pPr>
      <w:r w:rsidRPr="00264C9C">
        <w:t>В рамках прохождения учебн</w:t>
      </w:r>
      <w:r w:rsidR="008E03DA">
        <w:t xml:space="preserve">ой практики (в первый день) в </w:t>
      </w:r>
      <w:r w:rsidRPr="00264C9C">
        <w:t>учебных, учебно-производственных  мастерских, лабораториях, учебно-опытных хозяйствах, учебных полигонах, учебных базах практики и иных структурных подразделениях образовательной организации обучающиеся проходят инструктаж по технике безопасности и пожарной безопасности, о чем в соответствующем журнале свидетельствуют подписи инструктирующего и инструктируемого.</w:t>
      </w:r>
    </w:p>
    <w:p w14:paraId="6F9543DD" w14:textId="77777777" w:rsidR="00BC1731" w:rsidRPr="00264C9C" w:rsidRDefault="00BC1731" w:rsidP="00A05F15">
      <w:pPr>
        <w:ind w:firstLine="709"/>
        <w:jc w:val="both"/>
      </w:pPr>
      <w:r w:rsidRPr="00264C9C">
        <w:t>В рамках прохождения производств</w:t>
      </w:r>
      <w:r w:rsidR="008E03DA">
        <w:t xml:space="preserve">енной практики (в первый день) </w:t>
      </w:r>
      <w:r w:rsidRPr="00264C9C">
        <w:t>в организациях – базах практики обучающиеся проходят инструктаж по технике безопасности и пожарной безопасности, о чем в соответствующем журнале свидетельствуют подписи инструктирующего и инструктируемого.</w:t>
      </w:r>
    </w:p>
    <w:p w14:paraId="4C59598A" w14:textId="77777777" w:rsidR="00BC1731" w:rsidRPr="00264C9C" w:rsidRDefault="00BC1731" w:rsidP="00A05F15">
      <w:pPr>
        <w:ind w:firstLine="709"/>
        <w:jc w:val="both"/>
      </w:pPr>
    </w:p>
    <w:p w14:paraId="1ACCDE79" w14:textId="77777777" w:rsidR="00BC1731" w:rsidRDefault="00BC1731" w:rsidP="00A05F15">
      <w:pPr>
        <w:keepNext/>
        <w:widowControl w:val="0"/>
        <w:tabs>
          <w:tab w:val="left" w:pos="0"/>
          <w:tab w:val="left" w:pos="6521"/>
        </w:tabs>
        <w:suppressAutoHyphens/>
        <w:overflowPunct w:val="0"/>
        <w:autoSpaceDE w:val="0"/>
        <w:jc w:val="center"/>
        <w:rPr>
          <w:b/>
        </w:rPr>
      </w:pPr>
      <w:r w:rsidRPr="00264C9C">
        <w:rPr>
          <w:b/>
        </w:rPr>
        <w:t>Требования безопасности во время работы</w:t>
      </w:r>
    </w:p>
    <w:p w14:paraId="407F8B8B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9F614C" w:rsidRPr="00264C9C">
        <w:t xml:space="preserve"> (руководитель практики)</w:t>
      </w:r>
      <w:r w:rsidRPr="00264C9C">
        <w:t xml:space="preserve"> должен контролировать обстановку во время занятий и обеспечить безопасное проведение процесса практики.</w:t>
      </w:r>
    </w:p>
    <w:p w14:paraId="78192730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Во время </w:t>
      </w:r>
      <w:r w:rsidR="003803BF" w:rsidRPr="00264C9C">
        <w:t xml:space="preserve">практики </w:t>
      </w:r>
      <w:r w:rsidRPr="00264C9C">
        <w:t>в помещении (кабинете) должна выполняться только та работа, которая предусмотрена</w:t>
      </w:r>
      <w:r w:rsidR="003803BF" w:rsidRPr="00264C9C">
        <w:t xml:space="preserve"> программой практики</w:t>
      </w:r>
      <w:r w:rsidRPr="00264C9C">
        <w:t>.</w:t>
      </w:r>
    </w:p>
    <w:p w14:paraId="78015884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Все виды дополнительных занятий могут проводиться только с ведома руководителя или соответствующего должностного лица образовательного учреждения. </w:t>
      </w:r>
    </w:p>
    <w:p w14:paraId="66ADB85C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проведении демонстрационных работ, лабораторных и практических занятий в помощь преподавателю</w:t>
      </w:r>
      <w:r w:rsidR="009405E0" w:rsidRPr="00264C9C">
        <w:t xml:space="preserve"> (руководителю практики)</w:t>
      </w:r>
      <w:r w:rsidRPr="00264C9C">
        <w:t xml:space="preserve"> должен быть назначен помощник (лаборант, ассистент, инженер). Функции помощника запрещается выполнять обучающемуся.</w:t>
      </w:r>
    </w:p>
    <w:p w14:paraId="31869DBB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Преподавателю</w:t>
      </w:r>
      <w:r w:rsidR="003D3B2C" w:rsidRPr="00264C9C">
        <w:t xml:space="preserve"> (руководителю практики)</w:t>
      </w:r>
      <w:r w:rsidRPr="00264C9C">
        <w:t xml:space="preserve"> запрещается выполнять любые виды ремонтно-восстановительных работ на рабочем месте обучающегося или в помещении во время</w:t>
      </w:r>
      <w:r w:rsidR="003803BF" w:rsidRPr="00264C9C">
        <w:t>практики</w:t>
      </w:r>
      <w:r w:rsidRPr="00264C9C">
        <w:t>. Ремонт должен выполнять специально подготовленный персонал учреждения (электромонтер, слесарь, электромеханик и др.).</w:t>
      </w:r>
    </w:p>
    <w:p w14:paraId="145DCF86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проведении</w:t>
      </w:r>
      <w:r w:rsidR="003803BF" w:rsidRPr="00264C9C">
        <w:t xml:space="preserve"> практики, во время которой</w:t>
      </w:r>
      <w:r w:rsidRPr="00264C9C">
        <w:t xml:space="preserve"> возможно общее или местное загрязнение кожи обучающегося, преподаватель</w:t>
      </w:r>
      <w:r w:rsidR="003D3B2C" w:rsidRPr="00264C9C">
        <w:t xml:space="preserve"> (руководитель практики)</w:t>
      </w:r>
      <w:r w:rsidRPr="00264C9C">
        <w:t xml:space="preserve"> должен особенно тщательно соблюдать гигиену труда.</w:t>
      </w:r>
    </w:p>
    <w:p w14:paraId="6DEF112F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Если преподаватель</w:t>
      </w:r>
      <w:r w:rsidR="003D3B2C" w:rsidRPr="00264C9C">
        <w:t>( руководитель практики)</w:t>
      </w:r>
      <w:r w:rsidRPr="00264C9C">
        <w:t xml:space="preserve"> или обучающийся во время занятий внезапно почувствовал себя нездоровым, преподавателем</w:t>
      </w:r>
      <w:r w:rsidR="003D3B2C" w:rsidRPr="00264C9C">
        <w:t xml:space="preserve"> (руководителем практики)</w:t>
      </w:r>
      <w:r w:rsidRPr="00264C9C">
        <w:t xml:space="preserve"> должны быть приняты экстренные меры:</w:t>
      </w:r>
    </w:p>
    <w:p w14:paraId="0773192F" w14:textId="77777777" w:rsidR="00BC1731" w:rsidRPr="00264C9C" w:rsidRDefault="00BC1731" w:rsidP="00A05F15">
      <w:pPr>
        <w:widowControl w:val="0"/>
        <w:numPr>
          <w:ilvl w:val="0"/>
          <w:numId w:val="5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нарушении здоровья обучающегося (головокружение, обморок, кровотечение из носа и др.) преподаватель</w:t>
      </w:r>
      <w:r w:rsidR="003D3B2C" w:rsidRPr="00264C9C">
        <w:t xml:space="preserve"> (руководитель практики)</w:t>
      </w:r>
      <w:r w:rsidRPr="00264C9C">
        <w:t xml:space="preserve"> должен оказать ему необходимую первую доврачебную помощь, вызвать медработника или проводить заболевшего в медпункт образовательного учреждения (лечебное учреждение);</w:t>
      </w:r>
    </w:p>
    <w:p w14:paraId="6599E322" w14:textId="77777777" w:rsidR="00BC1731" w:rsidRPr="00264C9C" w:rsidRDefault="00BC1731" w:rsidP="00A05F15">
      <w:pPr>
        <w:widowControl w:val="0"/>
        <w:numPr>
          <w:ilvl w:val="0"/>
          <w:numId w:val="6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внезапном ухудшении здоровья преподавателя</w:t>
      </w:r>
      <w:r w:rsidR="003D3B2C" w:rsidRPr="00264C9C">
        <w:t>( руководителя практики)</w:t>
      </w:r>
      <w:r w:rsidRPr="00264C9C">
        <w:t xml:space="preserve"> поставить в известность через одного из обучающегося руководителя учреждения (или его представителя) о случившемся. Дальнейшие действия представителя администрации сводятся к оказанию помощи заболевшему преподавателю</w:t>
      </w:r>
      <w:r w:rsidR="003D3B2C" w:rsidRPr="00264C9C">
        <w:t xml:space="preserve"> (руководителю практики)</w:t>
      </w:r>
      <w:r w:rsidRPr="00264C9C">
        <w:t xml:space="preserve"> и руководству группой обуча</w:t>
      </w:r>
      <w:r w:rsidR="003D3B2C" w:rsidRPr="00264C9C">
        <w:t>ющихся в течение времени практики</w:t>
      </w:r>
      <w:r w:rsidRPr="00264C9C">
        <w:t>.</w:t>
      </w:r>
    </w:p>
    <w:p w14:paraId="5BAB7EFE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3D3B2C" w:rsidRPr="00264C9C">
        <w:t xml:space="preserve"> (руководитель практики)</w:t>
      </w:r>
      <w:r w:rsidRPr="00264C9C">
        <w:t xml:space="preserve"> должен применять меры дисциплинарного воздействия на обучающихся, которые сознательно нарушают правила безопасного поведения во время</w:t>
      </w:r>
      <w:r w:rsidR="003803BF" w:rsidRPr="00264C9C">
        <w:t xml:space="preserve"> проведения практики</w:t>
      </w:r>
      <w:r w:rsidRPr="00264C9C">
        <w:t>.</w:t>
      </w:r>
    </w:p>
    <w:p w14:paraId="5D33C8D6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3D3B2C" w:rsidRPr="00264C9C">
        <w:t xml:space="preserve"> (руководитель практики)</w:t>
      </w:r>
      <w:r w:rsidRPr="00264C9C">
        <w:t xml:space="preserve"> должен доводить до сведения руководителя учреждения о всех недостатках в обеспечении охраны труда преподавателей и обучающихся, снижающих жизнедеятельность и работоспособность организма человека (заниженность освещенности, несоответствие пускорегулирующей аппаратуры люминесцентных ламп, травмоопасность и др.)</w:t>
      </w:r>
    </w:p>
    <w:p w14:paraId="26ACAF88" w14:textId="77777777" w:rsidR="00BC1731" w:rsidRDefault="00BC1731" w:rsidP="00A05F15">
      <w:pPr>
        <w:shd w:val="clear" w:color="auto" w:fill="FFFFFF"/>
        <w:ind w:firstLine="709"/>
        <w:jc w:val="center"/>
        <w:rPr>
          <w:b/>
        </w:rPr>
      </w:pPr>
      <w:r w:rsidRPr="00264C9C">
        <w:rPr>
          <w:b/>
        </w:rPr>
        <w:lastRenderedPageBreak/>
        <w:t xml:space="preserve">Основные требования пожарной безопасности </w:t>
      </w:r>
    </w:p>
    <w:p w14:paraId="49D6BC90" w14:textId="77777777" w:rsidR="00ED5118" w:rsidRPr="00264C9C" w:rsidRDefault="00ED5118" w:rsidP="00A05F15">
      <w:pPr>
        <w:shd w:val="clear" w:color="auto" w:fill="FFFFFF"/>
        <w:ind w:firstLine="709"/>
        <w:jc w:val="center"/>
        <w:rPr>
          <w:b/>
        </w:rPr>
      </w:pPr>
    </w:p>
    <w:p w14:paraId="4E0CB714" w14:textId="77777777" w:rsidR="00BC1731" w:rsidRPr="00264C9C" w:rsidRDefault="00BC1731" w:rsidP="00A05F15">
      <w:pPr>
        <w:shd w:val="clear" w:color="auto" w:fill="FFFFFF"/>
        <w:tabs>
          <w:tab w:val="left" w:pos="994"/>
        </w:tabs>
        <w:ind w:firstLine="709"/>
        <w:jc w:val="both"/>
      </w:pPr>
      <w:r w:rsidRPr="00264C9C">
        <w:t>Обучающийся должен выполнять правила по пожарной безопасности, а в случае возникновения пожара должен выполнять основные требования противопожарного режима:</w:t>
      </w:r>
    </w:p>
    <w:p w14:paraId="58D86124" w14:textId="77777777" w:rsidR="00BC1731" w:rsidRPr="00264C9C" w:rsidRDefault="00BC1731" w:rsidP="00A05F15">
      <w:pPr>
        <w:shd w:val="clear" w:color="auto" w:fill="FFFFFF"/>
        <w:tabs>
          <w:tab w:val="left" w:pos="994"/>
        </w:tabs>
        <w:ind w:firstLine="709"/>
        <w:jc w:val="both"/>
      </w:pPr>
      <w:r w:rsidRPr="00264C9C">
        <w:t>- знать, где находятся первичные средства пожаротушения, а также какие подручные средства можно применять при тушении пожара;</w:t>
      </w:r>
    </w:p>
    <w:p w14:paraId="00138AFB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при работе с огнеопасными материалами соблюдать противопожарные требования и иметь вблизи необходимые средства для тушения пожара (огнетушители, песок, воду и др.);</w:t>
      </w:r>
    </w:p>
    <w:p w14:paraId="08C77E0D" w14:textId="77777777" w:rsidR="00BC1731" w:rsidRPr="00264C9C" w:rsidRDefault="00BC1731" w:rsidP="00A05F15">
      <w:pPr>
        <w:shd w:val="clear" w:color="auto" w:fill="FFFFFF"/>
        <w:ind w:firstLine="709"/>
        <w:jc w:val="both"/>
      </w:pPr>
      <w:r w:rsidRPr="00264C9C">
        <w:t>- уходя последним из рабочего помещения, необходимо выключить электросеть, за исключением дежурного освещения.</w:t>
      </w:r>
    </w:p>
    <w:p w14:paraId="683B7B68" w14:textId="77777777" w:rsidR="00BC1731" w:rsidRPr="00264C9C" w:rsidRDefault="00BC1731" w:rsidP="00A05F15">
      <w:pPr>
        <w:shd w:val="clear" w:color="auto" w:fill="FFFFFF"/>
        <w:ind w:firstLine="709"/>
        <w:jc w:val="both"/>
      </w:pPr>
      <w:r w:rsidRPr="00264C9C">
        <w:t>Обо всех замеченных нарушениях пожарной безопасности сообщать руководителю практики, администрации организации, учреждения.</w:t>
      </w:r>
    </w:p>
    <w:p w14:paraId="4CFA459A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При возникновении пожара немедленно приступить к его тушению имеющимися средствами, сообщить по телефону 01 и администрации предприятия (порядок действий определить самому в зависимости от степени угрозы).</w:t>
      </w:r>
    </w:p>
    <w:p w14:paraId="384D0022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В расположении образовательного учреждения запрещается:</w:t>
      </w:r>
    </w:p>
    <w:p w14:paraId="7D0AF45C" w14:textId="77777777" w:rsidR="00BC1731" w:rsidRPr="00264C9C" w:rsidRDefault="00BC1731" w:rsidP="00A05F15">
      <w:pPr>
        <w:ind w:firstLine="709"/>
        <w:jc w:val="both"/>
      </w:pPr>
      <w:r w:rsidRPr="00264C9C">
        <w:t>- загромождать и закрывать проезды и проходы к пожарному инвентарю оборудованию и пожарному крану;</w:t>
      </w:r>
    </w:p>
    <w:p w14:paraId="284D6FB9" w14:textId="77777777" w:rsidR="00BC1731" w:rsidRPr="00264C9C" w:rsidRDefault="00BC1731" w:rsidP="00A05F15">
      <w:pPr>
        <w:ind w:firstLine="709"/>
        <w:jc w:val="both"/>
      </w:pPr>
      <w:r w:rsidRPr="00264C9C">
        <w:t>- бросать на пол и оставлять неубранными в рабочих помещениях бумагу, промасленные тряпки и др.;</w:t>
      </w:r>
    </w:p>
    <w:p w14:paraId="3DC3E140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обвешивать электролампы бумагой и тканью, вешать на электровыключатели и электропровода одежду, крюки, приспособления и др., забивать металлические гвозди между электропроводами, подключать к электросети непредусмотренные нагрузки, заменять перегоревшие предохранители кусками проволоки — «жучками»;</w:t>
      </w:r>
    </w:p>
    <w:p w14:paraId="1EA5344F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использовать на складах, учебных и вспомогательных помещениях для приготовления пищи и обогрева электроплитки, электрочайники, керосинки;</w:t>
      </w:r>
    </w:p>
    <w:p w14:paraId="42D48F4B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чистить рабочую одежду бензином, растворителем или другими ЛВЖ</w:t>
      </w:r>
    </w:p>
    <w:p w14:paraId="6F8A0CDB" w14:textId="77777777" w:rsidR="00A11E83" w:rsidRDefault="0011734C" w:rsidP="00C15D7D">
      <w:pPr>
        <w:ind w:firstLine="708"/>
        <w:jc w:val="both"/>
        <w:rPr>
          <w:rFonts w:eastAsia="Times New Roman"/>
          <w:b/>
          <w:bCs/>
        </w:rPr>
      </w:pPr>
      <w:r>
        <w:rPr>
          <w:b/>
          <w:bCs/>
        </w:rPr>
        <w:br w:type="page"/>
      </w:r>
      <w:r w:rsidR="00A11E83" w:rsidRPr="00ED5118">
        <w:rPr>
          <w:rFonts w:eastAsia="Times New Roman"/>
          <w:b/>
          <w:bCs/>
        </w:rPr>
        <w:lastRenderedPageBreak/>
        <w:t>Перечень рекомендуемых учебных изданий, Интернет-ресурсов, дополнительной литературы</w:t>
      </w:r>
    </w:p>
    <w:p w14:paraId="1E1C1AE2" w14:textId="77777777" w:rsidR="00ED5118" w:rsidRPr="00ED5118" w:rsidRDefault="00ED5118" w:rsidP="00C15D7D">
      <w:pPr>
        <w:ind w:firstLine="708"/>
        <w:jc w:val="both"/>
        <w:rPr>
          <w:rFonts w:eastAsia="Times New Roman"/>
          <w:b/>
          <w:bCs/>
        </w:rPr>
      </w:pPr>
    </w:p>
    <w:p w14:paraId="3740042D" w14:textId="24EE20BD" w:rsidR="00ED5118" w:rsidRPr="00ED5118" w:rsidRDefault="00ED5118" w:rsidP="00824794">
      <w:pPr>
        <w:pStyle w:val="1"/>
        <w:shd w:val="clear" w:color="auto" w:fill="FFFFFF"/>
        <w:spacing w:before="0" w:after="12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D5118">
        <w:rPr>
          <w:rFonts w:ascii="Times New Roman" w:eastAsia="Times New Roman" w:hAnsi="Times New Roman" w:cs="Times New Roman"/>
          <w:b w:val="0"/>
          <w:sz w:val="24"/>
          <w:szCs w:val="24"/>
          <w:lang w:eastAsia="en-US"/>
        </w:rPr>
        <w:t>1.</w:t>
      </w:r>
      <w:r w:rsidRPr="00ED5118">
        <w:rPr>
          <w:rFonts w:ascii="Times New Roman" w:hAnsi="Times New Roman" w:cs="Times New Roman"/>
          <w:b w:val="0"/>
          <w:sz w:val="24"/>
          <w:szCs w:val="24"/>
        </w:rPr>
        <w:t xml:space="preserve"> Величко В.В., Субботин Е.А., Шувалов В.П., Ярославцев А.Ф.</w:t>
      </w:r>
      <w:r w:rsidRPr="00ED5118">
        <w:rPr>
          <w:rFonts w:ascii="Times New Roman" w:hAnsi="Times New Roman" w:cs="Times New Roman"/>
          <w:b w:val="0"/>
          <w:bCs w:val="0"/>
          <w:sz w:val="24"/>
          <w:szCs w:val="24"/>
        </w:rPr>
        <w:t>Телекоммуникационные системы и сети: Учебное пособие. В 3-х томах. Том 3. - Мультисервисные сети</w:t>
      </w:r>
      <w:r w:rsidR="0082479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ED5118">
        <w:rPr>
          <w:rFonts w:ascii="Times New Roman" w:hAnsi="Times New Roman" w:cs="Times New Roman"/>
          <w:b w:val="0"/>
          <w:sz w:val="24"/>
          <w:szCs w:val="24"/>
        </w:rPr>
        <w:t xml:space="preserve">Под редакцией профессора В.П. Шувалова 2-е изд., стереотип. </w:t>
      </w:r>
      <w:r w:rsidRPr="00ED5118">
        <w:rPr>
          <w:rFonts w:ascii="Times New Roman" w:hAnsi="Times New Roman" w:cs="Times New Roman"/>
          <w:b w:val="0"/>
          <w:bCs w:val="0"/>
          <w:sz w:val="24"/>
          <w:szCs w:val="24"/>
        </w:rPr>
        <w:t>201</w:t>
      </w:r>
      <w:r w:rsidR="00824794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  <w:r w:rsidRPr="00ED5118">
        <w:rPr>
          <w:rFonts w:ascii="Times New Roman" w:hAnsi="Times New Roman" w:cs="Times New Roman"/>
          <w:b w:val="0"/>
          <w:sz w:val="24"/>
          <w:szCs w:val="24"/>
        </w:rPr>
        <w:t> г. 592 стр. Учебное издание</w:t>
      </w:r>
    </w:p>
    <w:p w14:paraId="2DED1567" w14:textId="77777777" w:rsidR="00ED5118" w:rsidRPr="00ED5118" w:rsidRDefault="00ED5118" w:rsidP="00ED5118">
      <w:pPr>
        <w:spacing w:after="160" w:line="259" w:lineRule="auto"/>
        <w:ind w:right="142"/>
        <w:contextualSpacing/>
        <w:jc w:val="both"/>
        <w:rPr>
          <w:rFonts w:eastAsia="Times New Roman"/>
          <w:lang w:eastAsia="en-US"/>
        </w:rPr>
      </w:pPr>
    </w:p>
    <w:p w14:paraId="7B5AEF33" w14:textId="5A8657D6" w:rsidR="00ED5118" w:rsidRPr="00ED5118" w:rsidRDefault="00ED5118" w:rsidP="00ED5118">
      <w:pPr>
        <w:spacing w:after="160" w:line="259" w:lineRule="auto"/>
        <w:ind w:right="142"/>
        <w:contextualSpacing/>
        <w:jc w:val="both"/>
        <w:rPr>
          <w:rFonts w:eastAsia="Times New Roman"/>
          <w:lang w:eastAsia="en-US"/>
        </w:rPr>
      </w:pPr>
      <w:r w:rsidRPr="00ED5118">
        <w:rPr>
          <w:rFonts w:eastAsia="Times New Roman"/>
          <w:lang w:eastAsia="en-US"/>
        </w:rPr>
        <w:t xml:space="preserve">2.Быховский М.А. </w:t>
      </w:r>
      <w:r w:rsidRPr="00ED5118">
        <w:rPr>
          <w:rFonts w:eastAsia="Times New Roman"/>
          <w:bCs/>
          <w:shd w:val="clear" w:color="auto" w:fill="FFFFFF"/>
          <w:lang w:eastAsia="en-US"/>
        </w:rPr>
        <w:t>Развитие телекоммуникаций. На пути к информационному обществу. Развитие радиолокационных систем</w:t>
      </w:r>
      <w:r w:rsidRPr="00ED5118">
        <w:rPr>
          <w:rFonts w:eastAsia="Times New Roman"/>
          <w:shd w:val="clear" w:color="auto" w:fill="FFFFFF"/>
          <w:lang w:eastAsia="en-US"/>
        </w:rPr>
        <w:t>: Учебное пособие для вузов/М.А.Быховский - М.: Гор.линия-Телеком, 201</w:t>
      </w:r>
      <w:r w:rsidR="00824794">
        <w:rPr>
          <w:rFonts w:eastAsia="Times New Roman"/>
          <w:shd w:val="clear" w:color="auto" w:fill="FFFFFF"/>
          <w:lang w:eastAsia="en-US"/>
        </w:rPr>
        <w:t>7</w:t>
      </w:r>
      <w:r w:rsidRPr="00ED5118">
        <w:rPr>
          <w:rFonts w:eastAsia="Times New Roman"/>
          <w:shd w:val="clear" w:color="auto" w:fill="FFFFFF"/>
          <w:lang w:eastAsia="en-US"/>
        </w:rPr>
        <w:t>. - 402 с.: 60x88 1/16 (Обложка) ISBN 978-5-9912-0466-8</w:t>
      </w:r>
    </w:p>
    <w:p w14:paraId="6A976F1C" w14:textId="77777777" w:rsidR="00ED5118" w:rsidRPr="00ED5118" w:rsidRDefault="00ED5118" w:rsidP="00ED5118">
      <w:pPr>
        <w:suppressAutoHyphens/>
        <w:ind w:right="142"/>
        <w:contextualSpacing/>
        <w:rPr>
          <w:b/>
          <w:bCs/>
        </w:rPr>
      </w:pPr>
    </w:p>
    <w:p w14:paraId="4E8E817A" w14:textId="77777777" w:rsidR="00ED5118" w:rsidRDefault="00ED5118" w:rsidP="00ED5118">
      <w:pPr>
        <w:suppressAutoHyphens/>
        <w:ind w:right="142"/>
        <w:contextualSpacing/>
        <w:rPr>
          <w:b/>
          <w:bCs/>
        </w:rPr>
      </w:pPr>
      <w:r w:rsidRPr="00ED5118">
        <w:rPr>
          <w:b/>
          <w:bCs/>
        </w:rPr>
        <w:t>Дополнительные источники</w:t>
      </w:r>
    </w:p>
    <w:p w14:paraId="4C0A0C45" w14:textId="77777777" w:rsidR="00ED5118" w:rsidRPr="00ED5118" w:rsidRDefault="00ED5118" w:rsidP="00ED5118">
      <w:pPr>
        <w:suppressAutoHyphens/>
        <w:ind w:right="142"/>
        <w:contextualSpacing/>
        <w:rPr>
          <w:b/>
          <w:bCs/>
        </w:rPr>
      </w:pPr>
    </w:p>
    <w:p w14:paraId="3885A2EF" w14:textId="04D00454" w:rsidR="00ED5118" w:rsidRPr="00ED5118" w:rsidRDefault="00ED5118" w:rsidP="00ED5118">
      <w:pPr>
        <w:suppressAutoHyphens/>
        <w:ind w:right="142"/>
        <w:contextualSpacing/>
        <w:rPr>
          <w:bCs/>
          <w:i/>
        </w:rPr>
      </w:pPr>
      <w:r w:rsidRPr="00ED5118">
        <w:rPr>
          <w:rFonts w:eastAsia="TimesNewRoman"/>
          <w:lang w:eastAsia="en-US"/>
        </w:rPr>
        <w:t>1.Рязанова Л.Е. Удовиченко О.Н. Построение сетей передачи данных. Учебное пособие. – г. Москва УМЦ СПО ФАС, 201</w:t>
      </w:r>
      <w:r w:rsidR="00824794">
        <w:rPr>
          <w:rFonts w:eastAsia="TimesNewRoman"/>
          <w:lang w:eastAsia="en-US"/>
        </w:rPr>
        <w:t>8</w:t>
      </w:r>
    </w:p>
    <w:p w14:paraId="79C88BEE" w14:textId="0CDB2FCA" w:rsidR="00ED5118" w:rsidRPr="00ED5118" w:rsidRDefault="00ED5118" w:rsidP="00ED5118">
      <w:pPr>
        <w:autoSpaceDE w:val="0"/>
        <w:autoSpaceDN w:val="0"/>
        <w:adjustRightInd w:val="0"/>
        <w:ind w:right="142"/>
        <w:contextualSpacing/>
        <w:rPr>
          <w:rFonts w:eastAsia="TimesNewRoman"/>
          <w:lang w:eastAsia="en-US"/>
        </w:rPr>
      </w:pPr>
      <w:r w:rsidRPr="00ED5118">
        <w:rPr>
          <w:bCs/>
          <w:shd w:val="clear" w:color="auto" w:fill="FFFFFF"/>
        </w:rPr>
        <w:t>Протоколы ААА: RADIUS и Diameter. Серия «Телекоммуникационные протоколы». Книга 9</w:t>
      </w:r>
      <w:r w:rsidRPr="00ED5118">
        <w:rPr>
          <w:shd w:val="clear" w:color="auto" w:fill="FFFFFF"/>
        </w:rPr>
        <w:t>: Пособие / Гольдштейн Б.С., Елагин В.С., Сенченко Ю.Л. - СПб:БХВ-Петербург, 201</w:t>
      </w:r>
      <w:r w:rsidR="00824794">
        <w:rPr>
          <w:shd w:val="clear" w:color="auto" w:fill="FFFFFF"/>
        </w:rPr>
        <w:t>8</w:t>
      </w:r>
      <w:r w:rsidRPr="00ED5118">
        <w:rPr>
          <w:shd w:val="clear" w:color="auto" w:fill="FFFFFF"/>
        </w:rPr>
        <w:t>. - 352 с. ISBN 978-5-9775-3052-1 - Режим доступа: http://znanium.com/catalog/product/944268</w:t>
      </w:r>
    </w:p>
    <w:p w14:paraId="1DAD12E3" w14:textId="77777777" w:rsidR="00ED5118" w:rsidRDefault="00ED5118" w:rsidP="00ED5118">
      <w:pPr>
        <w:autoSpaceDE w:val="0"/>
        <w:autoSpaceDN w:val="0"/>
        <w:adjustRightInd w:val="0"/>
        <w:ind w:right="142"/>
        <w:contextualSpacing/>
        <w:rPr>
          <w:rFonts w:eastAsia="TimesNewRoman"/>
          <w:b/>
          <w:lang w:eastAsia="en-US"/>
        </w:rPr>
      </w:pPr>
    </w:p>
    <w:p w14:paraId="13BA57D3" w14:textId="77777777" w:rsidR="00ED5118" w:rsidRPr="00ED5118" w:rsidRDefault="00ED5118" w:rsidP="00ED5118">
      <w:pPr>
        <w:autoSpaceDE w:val="0"/>
        <w:autoSpaceDN w:val="0"/>
        <w:adjustRightInd w:val="0"/>
        <w:ind w:right="142"/>
        <w:contextualSpacing/>
        <w:rPr>
          <w:rFonts w:eastAsia="TimesNewRoman"/>
          <w:b/>
          <w:lang w:eastAsia="en-US"/>
        </w:rPr>
      </w:pPr>
      <w:r w:rsidRPr="00ED5118">
        <w:rPr>
          <w:rFonts w:eastAsia="TimesNewRoman"/>
          <w:b/>
          <w:lang w:eastAsia="en-US"/>
        </w:rPr>
        <w:t xml:space="preserve">Журналы: </w:t>
      </w:r>
    </w:p>
    <w:p w14:paraId="6EC7E675" w14:textId="77777777" w:rsidR="00ED5118" w:rsidRPr="00ED5118" w:rsidRDefault="00ED5118" w:rsidP="00ED5118">
      <w:pPr>
        <w:numPr>
          <w:ilvl w:val="0"/>
          <w:numId w:val="18"/>
        </w:numPr>
        <w:autoSpaceDE w:val="0"/>
        <w:autoSpaceDN w:val="0"/>
        <w:adjustRightInd w:val="0"/>
        <w:ind w:left="0" w:right="142" w:firstLine="426"/>
        <w:contextualSpacing/>
        <w:rPr>
          <w:rFonts w:eastAsia="TimesNewRoman"/>
          <w:lang w:eastAsia="en-US"/>
        </w:rPr>
      </w:pPr>
      <w:r w:rsidRPr="00ED5118">
        <w:rPr>
          <w:rFonts w:eastAsia="TimesNewRoman"/>
          <w:lang w:eastAsia="en-US"/>
        </w:rPr>
        <w:t xml:space="preserve">«Электросвязь», </w:t>
      </w:r>
    </w:p>
    <w:p w14:paraId="05E1082D" w14:textId="77777777" w:rsidR="00ED5118" w:rsidRPr="00ED5118" w:rsidRDefault="00ED5118" w:rsidP="00ED5118">
      <w:pPr>
        <w:numPr>
          <w:ilvl w:val="0"/>
          <w:numId w:val="18"/>
        </w:numPr>
        <w:autoSpaceDE w:val="0"/>
        <w:autoSpaceDN w:val="0"/>
        <w:adjustRightInd w:val="0"/>
        <w:ind w:left="0" w:right="142" w:firstLine="426"/>
        <w:contextualSpacing/>
        <w:rPr>
          <w:rFonts w:eastAsia="TimesNewRoman"/>
          <w:lang w:eastAsia="en-US"/>
        </w:rPr>
      </w:pPr>
      <w:r w:rsidRPr="00ED5118">
        <w:rPr>
          <w:rFonts w:eastAsia="TimesNewRoman"/>
          <w:lang w:eastAsia="en-US"/>
        </w:rPr>
        <w:t xml:space="preserve">«Вестник связи», </w:t>
      </w:r>
    </w:p>
    <w:p w14:paraId="25034898" w14:textId="77777777" w:rsidR="00ED5118" w:rsidRPr="00ED5118" w:rsidRDefault="00ED5118" w:rsidP="00ED5118">
      <w:pPr>
        <w:numPr>
          <w:ilvl w:val="0"/>
          <w:numId w:val="18"/>
        </w:numPr>
        <w:autoSpaceDE w:val="0"/>
        <w:autoSpaceDN w:val="0"/>
        <w:adjustRightInd w:val="0"/>
        <w:ind w:left="0" w:right="142" w:firstLine="426"/>
        <w:contextualSpacing/>
        <w:rPr>
          <w:rFonts w:eastAsia="TimesNewRoman"/>
          <w:lang w:eastAsia="en-US"/>
        </w:rPr>
      </w:pPr>
      <w:r w:rsidRPr="00ED5118">
        <w:rPr>
          <w:rFonts w:eastAsia="TimesNewRoman"/>
          <w:lang w:eastAsia="en-US"/>
        </w:rPr>
        <w:t xml:space="preserve">«Инфокоммуникационные технологии», </w:t>
      </w:r>
    </w:p>
    <w:p w14:paraId="0A04A313" w14:textId="77777777" w:rsidR="00ED5118" w:rsidRPr="00ED5118" w:rsidRDefault="00ED5118" w:rsidP="00ED5118">
      <w:pPr>
        <w:numPr>
          <w:ilvl w:val="0"/>
          <w:numId w:val="18"/>
        </w:numPr>
        <w:autoSpaceDE w:val="0"/>
        <w:autoSpaceDN w:val="0"/>
        <w:adjustRightInd w:val="0"/>
        <w:ind w:left="0" w:right="142" w:firstLine="426"/>
        <w:contextualSpacing/>
        <w:rPr>
          <w:rFonts w:eastAsia="TimesNewRoman"/>
          <w:lang w:eastAsia="en-US"/>
        </w:rPr>
      </w:pPr>
      <w:r w:rsidRPr="00ED5118">
        <w:rPr>
          <w:rFonts w:eastAsia="TimesNewRoman"/>
          <w:lang w:eastAsia="en-US"/>
        </w:rPr>
        <w:t>«Локальные сети».</w:t>
      </w:r>
    </w:p>
    <w:p w14:paraId="6EF0B7B0" w14:textId="77777777" w:rsidR="00ED5118" w:rsidRPr="00ED5118" w:rsidRDefault="00ED5118" w:rsidP="00ED5118">
      <w:pPr>
        <w:autoSpaceDE w:val="0"/>
        <w:autoSpaceDN w:val="0"/>
        <w:adjustRightInd w:val="0"/>
        <w:ind w:right="142"/>
        <w:contextualSpacing/>
        <w:rPr>
          <w:rFonts w:eastAsia="TimesNewRoman"/>
          <w:b/>
          <w:lang w:eastAsia="en-US"/>
        </w:rPr>
      </w:pPr>
    </w:p>
    <w:p w14:paraId="23C3C616" w14:textId="77777777" w:rsidR="00ED5118" w:rsidRPr="00ED5118" w:rsidRDefault="00ED5118" w:rsidP="00ED5118">
      <w:pPr>
        <w:autoSpaceDE w:val="0"/>
        <w:autoSpaceDN w:val="0"/>
        <w:adjustRightInd w:val="0"/>
        <w:ind w:right="142"/>
        <w:contextualSpacing/>
        <w:rPr>
          <w:rFonts w:eastAsia="TimesNewRoman"/>
          <w:b/>
          <w:lang w:eastAsia="en-US"/>
        </w:rPr>
      </w:pPr>
      <w:r w:rsidRPr="00ED5118">
        <w:rPr>
          <w:rFonts w:eastAsia="TimesNewRoman"/>
          <w:b/>
          <w:lang w:eastAsia="en-US"/>
        </w:rPr>
        <w:t>Электронный ресурс</w:t>
      </w:r>
    </w:p>
    <w:p w14:paraId="28930A3E" w14:textId="77777777" w:rsidR="00ED5118" w:rsidRDefault="00C87A8E" w:rsidP="00ED5118">
      <w:pPr>
        <w:tabs>
          <w:tab w:val="left" w:pos="993"/>
        </w:tabs>
        <w:ind w:firstLine="709"/>
        <w:jc w:val="both"/>
        <w:rPr>
          <w:rStyle w:val="ac"/>
          <w:bCs/>
          <w:color w:val="auto"/>
          <w:lang w:eastAsia="en-US"/>
        </w:rPr>
      </w:pPr>
      <w:hyperlink r:id="rId8" w:history="1">
        <w:r w:rsidR="00ED5118" w:rsidRPr="00ED5118">
          <w:rPr>
            <w:rStyle w:val="ac"/>
            <w:bCs/>
            <w:color w:val="auto"/>
            <w:lang w:val="en-US" w:eastAsia="en-US"/>
          </w:rPr>
          <w:t>znanium.com</w:t>
        </w:r>
      </w:hyperlink>
    </w:p>
    <w:p w14:paraId="2BFCB49B" w14:textId="77777777" w:rsidR="00ED5118" w:rsidRDefault="00ED5118" w:rsidP="00ED5118">
      <w:pPr>
        <w:tabs>
          <w:tab w:val="left" w:pos="993"/>
        </w:tabs>
        <w:ind w:firstLine="709"/>
        <w:jc w:val="both"/>
        <w:rPr>
          <w:rStyle w:val="ac"/>
          <w:bCs/>
          <w:color w:val="auto"/>
          <w:lang w:eastAsia="en-US"/>
        </w:rPr>
      </w:pPr>
    </w:p>
    <w:p w14:paraId="18A96E1C" w14:textId="77777777" w:rsidR="00ED5118" w:rsidRDefault="00ED5118" w:rsidP="00ED5118">
      <w:pPr>
        <w:tabs>
          <w:tab w:val="left" w:pos="993"/>
        </w:tabs>
        <w:ind w:firstLine="709"/>
        <w:jc w:val="both"/>
        <w:rPr>
          <w:rStyle w:val="ac"/>
          <w:bCs/>
          <w:color w:val="auto"/>
          <w:lang w:eastAsia="en-US"/>
        </w:rPr>
      </w:pPr>
    </w:p>
    <w:p w14:paraId="36F1ECCF" w14:textId="77777777" w:rsidR="00ED5118" w:rsidRDefault="00ED5118" w:rsidP="00ED5118">
      <w:pPr>
        <w:tabs>
          <w:tab w:val="left" w:pos="993"/>
        </w:tabs>
        <w:ind w:firstLine="709"/>
        <w:jc w:val="both"/>
        <w:rPr>
          <w:rStyle w:val="ac"/>
          <w:bCs/>
          <w:color w:val="auto"/>
          <w:lang w:eastAsia="en-US"/>
        </w:rPr>
      </w:pPr>
    </w:p>
    <w:p w14:paraId="7A16835C" w14:textId="77777777" w:rsidR="00ED5118" w:rsidRDefault="00ED5118" w:rsidP="00ED5118">
      <w:pPr>
        <w:tabs>
          <w:tab w:val="left" w:pos="993"/>
        </w:tabs>
        <w:ind w:firstLine="709"/>
        <w:jc w:val="both"/>
        <w:rPr>
          <w:rStyle w:val="ac"/>
          <w:bCs/>
          <w:color w:val="auto"/>
          <w:lang w:eastAsia="en-US"/>
        </w:rPr>
      </w:pPr>
    </w:p>
    <w:p w14:paraId="4CBA492C" w14:textId="77777777" w:rsidR="00ED5118" w:rsidRDefault="00ED5118" w:rsidP="00ED5118">
      <w:pPr>
        <w:tabs>
          <w:tab w:val="left" w:pos="993"/>
        </w:tabs>
        <w:ind w:firstLine="709"/>
        <w:jc w:val="both"/>
        <w:rPr>
          <w:rStyle w:val="ac"/>
          <w:bCs/>
          <w:color w:val="auto"/>
          <w:lang w:eastAsia="en-US"/>
        </w:rPr>
      </w:pPr>
    </w:p>
    <w:p w14:paraId="2195F46E" w14:textId="77777777" w:rsidR="00ED5118" w:rsidRDefault="00ED5118" w:rsidP="00ED5118">
      <w:pPr>
        <w:tabs>
          <w:tab w:val="left" w:pos="993"/>
        </w:tabs>
        <w:ind w:firstLine="709"/>
        <w:jc w:val="both"/>
        <w:rPr>
          <w:rStyle w:val="ac"/>
          <w:bCs/>
          <w:color w:val="auto"/>
          <w:lang w:eastAsia="en-US"/>
        </w:rPr>
      </w:pPr>
    </w:p>
    <w:p w14:paraId="10CED277" w14:textId="77777777" w:rsidR="00ED5118" w:rsidRDefault="00ED5118" w:rsidP="00ED5118">
      <w:pPr>
        <w:tabs>
          <w:tab w:val="left" w:pos="993"/>
        </w:tabs>
        <w:ind w:firstLine="709"/>
        <w:jc w:val="both"/>
        <w:rPr>
          <w:rStyle w:val="ac"/>
          <w:bCs/>
          <w:color w:val="auto"/>
          <w:lang w:eastAsia="en-US"/>
        </w:rPr>
      </w:pPr>
    </w:p>
    <w:p w14:paraId="696CE30A" w14:textId="77777777" w:rsidR="00ED5118" w:rsidRDefault="00ED5118" w:rsidP="00ED5118">
      <w:pPr>
        <w:tabs>
          <w:tab w:val="left" w:pos="993"/>
        </w:tabs>
        <w:ind w:firstLine="709"/>
        <w:jc w:val="both"/>
        <w:rPr>
          <w:rStyle w:val="ac"/>
          <w:bCs/>
          <w:color w:val="auto"/>
          <w:lang w:eastAsia="en-US"/>
        </w:rPr>
      </w:pPr>
    </w:p>
    <w:p w14:paraId="114EDF3C" w14:textId="77777777" w:rsidR="00ED5118" w:rsidRDefault="00ED5118" w:rsidP="00ED5118">
      <w:pPr>
        <w:tabs>
          <w:tab w:val="left" w:pos="993"/>
        </w:tabs>
        <w:ind w:firstLine="709"/>
        <w:jc w:val="both"/>
        <w:rPr>
          <w:rStyle w:val="ac"/>
          <w:bCs/>
          <w:color w:val="auto"/>
          <w:lang w:eastAsia="en-US"/>
        </w:rPr>
      </w:pPr>
    </w:p>
    <w:p w14:paraId="19D6CA28" w14:textId="77777777" w:rsidR="00ED5118" w:rsidRDefault="00ED5118" w:rsidP="00ED5118">
      <w:pPr>
        <w:tabs>
          <w:tab w:val="left" w:pos="993"/>
        </w:tabs>
        <w:ind w:firstLine="709"/>
        <w:jc w:val="both"/>
        <w:rPr>
          <w:rStyle w:val="ac"/>
          <w:bCs/>
          <w:color w:val="auto"/>
          <w:lang w:eastAsia="en-US"/>
        </w:rPr>
      </w:pPr>
    </w:p>
    <w:p w14:paraId="60160D56" w14:textId="77777777" w:rsidR="00ED5118" w:rsidRDefault="00ED5118" w:rsidP="00ED5118">
      <w:pPr>
        <w:tabs>
          <w:tab w:val="left" w:pos="993"/>
        </w:tabs>
        <w:ind w:firstLine="709"/>
        <w:jc w:val="both"/>
        <w:rPr>
          <w:rStyle w:val="ac"/>
          <w:bCs/>
          <w:color w:val="auto"/>
          <w:lang w:eastAsia="en-US"/>
        </w:rPr>
      </w:pPr>
    </w:p>
    <w:p w14:paraId="490A8DE8" w14:textId="77777777" w:rsidR="00ED5118" w:rsidRDefault="00ED5118" w:rsidP="00ED5118">
      <w:pPr>
        <w:tabs>
          <w:tab w:val="left" w:pos="993"/>
        </w:tabs>
        <w:ind w:firstLine="709"/>
        <w:jc w:val="both"/>
        <w:rPr>
          <w:rStyle w:val="ac"/>
          <w:bCs/>
          <w:color w:val="auto"/>
          <w:lang w:eastAsia="en-US"/>
        </w:rPr>
      </w:pPr>
    </w:p>
    <w:p w14:paraId="34F2EC2D" w14:textId="77777777" w:rsidR="00ED5118" w:rsidRDefault="00ED5118" w:rsidP="00ED5118">
      <w:pPr>
        <w:tabs>
          <w:tab w:val="left" w:pos="993"/>
        </w:tabs>
        <w:ind w:firstLine="709"/>
        <w:jc w:val="both"/>
        <w:rPr>
          <w:rStyle w:val="ac"/>
          <w:bCs/>
          <w:color w:val="auto"/>
          <w:lang w:eastAsia="en-US"/>
        </w:rPr>
      </w:pPr>
    </w:p>
    <w:p w14:paraId="665B4D97" w14:textId="77777777" w:rsidR="00ED5118" w:rsidRDefault="00ED5118" w:rsidP="00ED5118">
      <w:pPr>
        <w:tabs>
          <w:tab w:val="left" w:pos="993"/>
        </w:tabs>
        <w:ind w:firstLine="709"/>
        <w:jc w:val="both"/>
        <w:rPr>
          <w:rStyle w:val="ac"/>
          <w:bCs/>
          <w:color w:val="auto"/>
          <w:lang w:eastAsia="en-US"/>
        </w:rPr>
      </w:pPr>
    </w:p>
    <w:p w14:paraId="57BC927D" w14:textId="77777777" w:rsidR="00ED5118" w:rsidRDefault="00ED5118" w:rsidP="00ED5118">
      <w:pPr>
        <w:tabs>
          <w:tab w:val="left" w:pos="993"/>
        </w:tabs>
        <w:ind w:firstLine="709"/>
        <w:jc w:val="both"/>
        <w:rPr>
          <w:rStyle w:val="ac"/>
          <w:bCs/>
          <w:color w:val="auto"/>
          <w:lang w:eastAsia="en-US"/>
        </w:rPr>
      </w:pPr>
    </w:p>
    <w:p w14:paraId="784CB02E" w14:textId="77777777" w:rsidR="00ED5118" w:rsidRDefault="00ED5118" w:rsidP="00ED5118">
      <w:pPr>
        <w:tabs>
          <w:tab w:val="left" w:pos="993"/>
        </w:tabs>
        <w:ind w:firstLine="709"/>
        <w:jc w:val="both"/>
        <w:rPr>
          <w:rStyle w:val="ac"/>
          <w:bCs/>
          <w:color w:val="auto"/>
          <w:lang w:eastAsia="en-US"/>
        </w:rPr>
      </w:pPr>
    </w:p>
    <w:p w14:paraId="310FCEB2" w14:textId="77777777" w:rsidR="00ED5118" w:rsidRDefault="00ED5118" w:rsidP="00ED5118">
      <w:pPr>
        <w:tabs>
          <w:tab w:val="left" w:pos="993"/>
        </w:tabs>
        <w:ind w:firstLine="709"/>
        <w:jc w:val="both"/>
        <w:rPr>
          <w:rStyle w:val="ac"/>
          <w:bCs/>
          <w:color w:val="auto"/>
          <w:lang w:eastAsia="en-US"/>
        </w:rPr>
      </w:pPr>
    </w:p>
    <w:p w14:paraId="4679516A" w14:textId="77777777" w:rsidR="00ED5118" w:rsidRDefault="00ED5118" w:rsidP="00ED5118">
      <w:pPr>
        <w:tabs>
          <w:tab w:val="left" w:pos="993"/>
        </w:tabs>
        <w:ind w:firstLine="709"/>
        <w:jc w:val="both"/>
        <w:rPr>
          <w:rStyle w:val="ac"/>
          <w:bCs/>
          <w:color w:val="auto"/>
          <w:lang w:eastAsia="en-US"/>
        </w:rPr>
      </w:pPr>
    </w:p>
    <w:p w14:paraId="373525AD" w14:textId="77777777" w:rsidR="00ED5118" w:rsidRDefault="00ED5118" w:rsidP="00ED5118">
      <w:pPr>
        <w:tabs>
          <w:tab w:val="left" w:pos="993"/>
        </w:tabs>
        <w:ind w:firstLine="709"/>
        <w:jc w:val="both"/>
        <w:rPr>
          <w:rStyle w:val="ac"/>
          <w:bCs/>
          <w:color w:val="auto"/>
          <w:lang w:eastAsia="en-US"/>
        </w:rPr>
      </w:pPr>
    </w:p>
    <w:p w14:paraId="0CF33358" w14:textId="77777777" w:rsidR="00ED5118" w:rsidRDefault="00ED5118" w:rsidP="00ED5118">
      <w:pPr>
        <w:tabs>
          <w:tab w:val="left" w:pos="993"/>
        </w:tabs>
        <w:ind w:firstLine="709"/>
        <w:jc w:val="both"/>
        <w:rPr>
          <w:rStyle w:val="ac"/>
          <w:bCs/>
          <w:color w:val="auto"/>
          <w:lang w:eastAsia="en-US"/>
        </w:rPr>
      </w:pPr>
    </w:p>
    <w:p w14:paraId="6905741C" w14:textId="77777777" w:rsidR="00ED5118" w:rsidRDefault="00ED5118" w:rsidP="00ED5118">
      <w:pPr>
        <w:tabs>
          <w:tab w:val="left" w:pos="993"/>
        </w:tabs>
        <w:ind w:firstLine="709"/>
        <w:jc w:val="both"/>
        <w:rPr>
          <w:rStyle w:val="ac"/>
          <w:bCs/>
          <w:color w:val="auto"/>
          <w:lang w:eastAsia="en-US"/>
        </w:rPr>
      </w:pPr>
    </w:p>
    <w:p w14:paraId="11443868" w14:textId="77777777" w:rsidR="00ED5118" w:rsidRDefault="00ED5118" w:rsidP="00ED5118">
      <w:pPr>
        <w:tabs>
          <w:tab w:val="left" w:pos="993"/>
        </w:tabs>
        <w:ind w:firstLine="709"/>
        <w:jc w:val="both"/>
        <w:rPr>
          <w:rStyle w:val="ac"/>
          <w:bCs/>
          <w:color w:val="auto"/>
          <w:lang w:eastAsia="en-US"/>
        </w:rPr>
      </w:pPr>
    </w:p>
    <w:p w14:paraId="0134A648" w14:textId="77777777" w:rsidR="00ED5118" w:rsidRDefault="00ED5118" w:rsidP="00ED5118">
      <w:pPr>
        <w:tabs>
          <w:tab w:val="left" w:pos="993"/>
        </w:tabs>
        <w:ind w:firstLine="709"/>
        <w:jc w:val="both"/>
        <w:rPr>
          <w:rStyle w:val="ac"/>
          <w:bCs/>
          <w:color w:val="auto"/>
          <w:lang w:eastAsia="en-US"/>
        </w:rPr>
      </w:pPr>
    </w:p>
    <w:p w14:paraId="5BDBC9FB" w14:textId="77777777" w:rsidR="00ED5118" w:rsidRDefault="00ED5118" w:rsidP="00ED5118">
      <w:pPr>
        <w:tabs>
          <w:tab w:val="left" w:pos="993"/>
        </w:tabs>
        <w:ind w:firstLine="709"/>
        <w:jc w:val="both"/>
        <w:rPr>
          <w:rStyle w:val="ac"/>
          <w:bCs/>
          <w:color w:val="auto"/>
          <w:lang w:eastAsia="en-US"/>
        </w:rPr>
      </w:pPr>
    </w:p>
    <w:p w14:paraId="19E09A5F" w14:textId="77777777" w:rsidR="00ED5118" w:rsidRDefault="00ED5118" w:rsidP="00ED5118">
      <w:pPr>
        <w:tabs>
          <w:tab w:val="left" w:pos="993"/>
        </w:tabs>
        <w:ind w:firstLine="709"/>
        <w:jc w:val="both"/>
        <w:rPr>
          <w:rStyle w:val="ac"/>
          <w:bCs/>
          <w:color w:val="auto"/>
          <w:lang w:eastAsia="en-US"/>
        </w:rPr>
      </w:pPr>
    </w:p>
    <w:p w14:paraId="003DAD85" w14:textId="77777777" w:rsidR="00C15D7D" w:rsidRDefault="00C15D7D" w:rsidP="00C15D7D">
      <w:pPr>
        <w:jc w:val="center"/>
        <w:rPr>
          <w:b/>
        </w:rPr>
      </w:pPr>
      <w:r w:rsidRPr="006605C9">
        <w:rPr>
          <w:b/>
        </w:rPr>
        <w:lastRenderedPageBreak/>
        <w:t xml:space="preserve">АТТЕСТАЦИОННЫЙ ЛИСТ ПО </w:t>
      </w:r>
      <w:r w:rsidR="00ED5118">
        <w:rPr>
          <w:b/>
        </w:rPr>
        <w:t>ПРОИЗВОДСТВЕН</w:t>
      </w:r>
      <w:r>
        <w:rPr>
          <w:b/>
        </w:rPr>
        <w:t xml:space="preserve">НОЙ </w:t>
      </w:r>
      <w:r w:rsidRPr="006605C9">
        <w:rPr>
          <w:b/>
        </w:rPr>
        <w:t>ПРАКТИКЕ</w:t>
      </w:r>
    </w:p>
    <w:p w14:paraId="5936831C" w14:textId="77777777" w:rsidR="00ED5118" w:rsidRDefault="00ED5118" w:rsidP="00C15D7D">
      <w:pPr>
        <w:jc w:val="center"/>
        <w:rPr>
          <w:b/>
        </w:rPr>
      </w:pPr>
      <w:r>
        <w:rPr>
          <w:b/>
        </w:rPr>
        <w:t>(Задание на практику)</w:t>
      </w:r>
    </w:p>
    <w:p w14:paraId="1B50A111" w14:textId="77777777" w:rsidR="00C15D7D" w:rsidRPr="006605C9" w:rsidRDefault="00C15D7D" w:rsidP="00C15D7D">
      <w:pPr>
        <w:jc w:val="center"/>
        <w:rPr>
          <w:b/>
        </w:rPr>
      </w:pPr>
    </w:p>
    <w:p w14:paraId="7F3FCD82" w14:textId="77777777" w:rsidR="00C15D7D" w:rsidRPr="006605C9" w:rsidRDefault="00C15D7D" w:rsidP="00C15D7D">
      <w:r w:rsidRPr="006605C9">
        <w:t>_________________________________________________________________________</w:t>
      </w:r>
      <w:r>
        <w:t>_</w:t>
      </w:r>
      <w:r w:rsidRPr="006605C9">
        <w:t>___,</w:t>
      </w:r>
    </w:p>
    <w:p w14:paraId="4DBBE73E" w14:textId="77777777" w:rsidR="00C15D7D" w:rsidRPr="006605C9" w:rsidRDefault="00C15D7D" w:rsidP="00C15D7D">
      <w:pPr>
        <w:jc w:val="center"/>
        <w:rPr>
          <w:i/>
        </w:rPr>
      </w:pPr>
      <w:r w:rsidRPr="006605C9">
        <w:rPr>
          <w:i/>
        </w:rPr>
        <w:t>ФИО</w:t>
      </w:r>
    </w:p>
    <w:p w14:paraId="3CA30878" w14:textId="77777777" w:rsidR="00C15D7D" w:rsidRDefault="00C15D7D" w:rsidP="00C15D7D">
      <w:r>
        <w:t>обучающийся(аяся) на 5 курсе по мпециальности СПО</w:t>
      </w:r>
    </w:p>
    <w:tbl>
      <w:tblPr>
        <w:tblW w:w="964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9"/>
        <w:gridCol w:w="236"/>
        <w:gridCol w:w="8223"/>
      </w:tblGrid>
      <w:tr w:rsidR="00C15D7D" w:rsidRPr="00806CCB" w14:paraId="2CF4DEAD" w14:textId="77777777" w:rsidTr="00FD7380">
        <w:tc>
          <w:tcPr>
            <w:tcW w:w="1189" w:type="dxa"/>
            <w:tcBorders>
              <w:bottom w:val="single" w:sz="4" w:space="0" w:color="auto"/>
              <w:right w:val="nil"/>
            </w:tcBorders>
          </w:tcPr>
          <w:p w14:paraId="5588C05B" w14:textId="77777777" w:rsidR="00C15D7D" w:rsidRPr="00F86387" w:rsidRDefault="00C15D7D" w:rsidP="00FD7380">
            <w:pPr>
              <w:jc w:val="both"/>
            </w:pPr>
            <w:r>
              <w:t>11.02.15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4837F3" w14:textId="77777777" w:rsidR="00C15D7D" w:rsidRPr="00806CCB" w:rsidRDefault="00C15D7D" w:rsidP="00FD7380">
            <w:pPr>
              <w:ind w:firstLine="720"/>
              <w:jc w:val="both"/>
            </w:pPr>
          </w:p>
        </w:tc>
        <w:tc>
          <w:tcPr>
            <w:tcW w:w="8223" w:type="dxa"/>
            <w:tcBorders>
              <w:left w:val="nil"/>
            </w:tcBorders>
          </w:tcPr>
          <w:p w14:paraId="3F975DC3" w14:textId="77777777" w:rsidR="00C15D7D" w:rsidRPr="00F86387" w:rsidRDefault="00C15D7D" w:rsidP="00FD7380">
            <w:pPr>
              <w:jc w:val="both"/>
            </w:pPr>
            <w:r>
              <w:t>Инфокоммуникационные сети и системы связи</w:t>
            </w:r>
          </w:p>
        </w:tc>
      </w:tr>
      <w:tr w:rsidR="00C15D7D" w:rsidRPr="00806CCB" w14:paraId="7E805082" w14:textId="77777777" w:rsidTr="00FD7380">
        <w:trPr>
          <w:trHeight w:val="85"/>
        </w:trPr>
        <w:tc>
          <w:tcPr>
            <w:tcW w:w="1189" w:type="dxa"/>
            <w:tcBorders>
              <w:top w:val="single" w:sz="4" w:space="0" w:color="auto"/>
              <w:bottom w:val="nil"/>
              <w:right w:val="nil"/>
            </w:tcBorders>
          </w:tcPr>
          <w:p w14:paraId="490F6EB6" w14:textId="77777777" w:rsidR="00C15D7D" w:rsidRPr="00806CCB" w:rsidRDefault="00C15D7D" w:rsidP="00FD7380">
            <w:pPr>
              <w:jc w:val="both"/>
            </w:pPr>
            <w:r w:rsidRPr="00806CCB">
              <w:rPr>
                <w:i/>
              </w:rPr>
              <w:t>код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170A1D" w14:textId="77777777" w:rsidR="00C15D7D" w:rsidRPr="00806CCB" w:rsidRDefault="00C15D7D" w:rsidP="00FD7380">
            <w:pPr>
              <w:ind w:firstLine="720"/>
              <w:jc w:val="both"/>
            </w:pPr>
          </w:p>
        </w:tc>
        <w:tc>
          <w:tcPr>
            <w:tcW w:w="8223" w:type="dxa"/>
            <w:tcBorders>
              <w:left w:val="nil"/>
            </w:tcBorders>
          </w:tcPr>
          <w:p w14:paraId="3EEBFE1C" w14:textId="77777777" w:rsidR="00C15D7D" w:rsidRPr="00806CCB" w:rsidRDefault="00C15D7D" w:rsidP="00FD7380">
            <w:pPr>
              <w:jc w:val="both"/>
            </w:pPr>
          </w:p>
        </w:tc>
      </w:tr>
    </w:tbl>
    <w:p w14:paraId="1B9D915A" w14:textId="77777777" w:rsidR="00C15D7D" w:rsidRPr="00806CCB" w:rsidRDefault="00C15D7D" w:rsidP="00C15D7D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>наименование</w:t>
      </w:r>
    </w:p>
    <w:p w14:paraId="06DDE292" w14:textId="77777777" w:rsidR="00C15D7D" w:rsidRPr="00806CCB" w:rsidRDefault="00C15D7D" w:rsidP="00C15D7D">
      <w:r w:rsidRPr="006605C9">
        <w:t>усп</w:t>
      </w:r>
      <w:r>
        <w:t>ешно прошел(ла) учебную</w:t>
      </w:r>
      <w:r w:rsidRPr="006605C9">
        <w:t xml:space="preserve"> практику по профессиональному модулю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C15D7D" w:rsidRPr="007B5280" w14:paraId="69F2788C" w14:textId="77777777" w:rsidTr="00FD7380">
        <w:tc>
          <w:tcPr>
            <w:tcW w:w="9571" w:type="dxa"/>
            <w:tcBorders>
              <w:bottom w:val="single" w:sz="4" w:space="0" w:color="auto"/>
            </w:tcBorders>
            <w:shd w:val="clear" w:color="auto" w:fill="auto"/>
          </w:tcPr>
          <w:p w14:paraId="0949A959" w14:textId="77777777" w:rsidR="00C15D7D" w:rsidRPr="001335A3" w:rsidRDefault="00C15D7D" w:rsidP="00FD7380">
            <w:r w:rsidRPr="0085458F">
              <w:rPr>
                <w:sz w:val="28"/>
              </w:rPr>
              <w:t>Адаптация конвергентных технологий и систем к потребностям заказчика</w:t>
            </w:r>
          </w:p>
        </w:tc>
      </w:tr>
      <w:tr w:rsidR="00C15D7D" w:rsidRPr="007B5280" w14:paraId="382F2630" w14:textId="77777777" w:rsidTr="00FD7380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77C10" w14:textId="77777777" w:rsidR="00C15D7D" w:rsidRPr="001335A3" w:rsidRDefault="00C15D7D" w:rsidP="00FD7380"/>
        </w:tc>
      </w:tr>
    </w:tbl>
    <w:p w14:paraId="03D8D802" w14:textId="77777777" w:rsidR="00C15D7D" w:rsidRPr="00806CCB" w:rsidRDefault="00C15D7D" w:rsidP="00C15D7D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>наименование профессионального модуля</w:t>
      </w:r>
    </w:p>
    <w:p w14:paraId="30E36CAA" w14:textId="5548FACF" w:rsidR="00C15D7D" w:rsidRPr="006605C9" w:rsidRDefault="00C15D7D" w:rsidP="00C15D7D">
      <w:r>
        <w:t xml:space="preserve">в объеме 72 </w:t>
      </w:r>
      <w:r w:rsidRPr="006605C9">
        <w:t>часов с  «</w:t>
      </w:r>
      <w:r w:rsidRPr="00B90A94">
        <w:t>____</w:t>
      </w:r>
      <w:r w:rsidRPr="006605C9">
        <w:t>»</w:t>
      </w:r>
      <w:r w:rsidRPr="00B90A94">
        <w:t xml:space="preserve">_____________ </w:t>
      </w:r>
      <w:r w:rsidRPr="006605C9">
        <w:t>20</w:t>
      </w:r>
      <w:r w:rsidR="00824794">
        <w:t>2</w:t>
      </w:r>
      <w:r w:rsidRPr="00B90A94">
        <w:t>__</w:t>
      </w:r>
      <w:r w:rsidRPr="006605C9">
        <w:t>г. по «</w:t>
      </w:r>
      <w:r w:rsidRPr="00B90A94">
        <w:t>____</w:t>
      </w:r>
      <w:r w:rsidRPr="006605C9">
        <w:t>»</w:t>
      </w:r>
      <w:r w:rsidRPr="00B90A94">
        <w:t xml:space="preserve">_____________ </w:t>
      </w:r>
      <w:r w:rsidRPr="006605C9">
        <w:t>20</w:t>
      </w:r>
      <w:r w:rsidR="00824794">
        <w:t>2</w:t>
      </w:r>
      <w:r w:rsidRPr="00B90A94">
        <w:t>__</w:t>
      </w:r>
      <w:r w:rsidRPr="006605C9">
        <w:t>г..</w:t>
      </w:r>
      <w:r>
        <w:t>в</w:t>
      </w:r>
    </w:p>
    <w:p w14:paraId="1FCC887B" w14:textId="77777777" w:rsidR="00C15D7D" w:rsidRPr="006605C9" w:rsidRDefault="00C15D7D" w:rsidP="00C15D7D"/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C15D7D" w:rsidRPr="00806CCB" w14:paraId="077AF565" w14:textId="77777777" w:rsidTr="00FD7380">
        <w:tc>
          <w:tcPr>
            <w:tcW w:w="9571" w:type="dxa"/>
            <w:shd w:val="clear" w:color="auto" w:fill="auto"/>
          </w:tcPr>
          <w:p w14:paraId="049C9E8B" w14:textId="77777777" w:rsidR="00C15D7D" w:rsidRPr="00806CCB" w:rsidRDefault="00C15D7D" w:rsidP="00FD7380">
            <w:r>
              <w:t>ГБПОУ Уфимский колледж радиоэлектроники, телекоммуникаций и безопасности</w:t>
            </w:r>
          </w:p>
        </w:tc>
      </w:tr>
    </w:tbl>
    <w:p w14:paraId="1324CE54" w14:textId="77777777" w:rsidR="00C15D7D" w:rsidRPr="00806CCB" w:rsidRDefault="00C15D7D" w:rsidP="00C15D7D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 xml:space="preserve">наименование </w:t>
      </w:r>
      <w:r>
        <w:rPr>
          <w:i/>
          <w:sz w:val="20"/>
          <w:szCs w:val="20"/>
        </w:rPr>
        <w:t>организации</w:t>
      </w:r>
    </w:p>
    <w:p w14:paraId="060C2D8F" w14:textId="77777777" w:rsidR="00C15D7D" w:rsidRDefault="00C15D7D" w:rsidP="00ED5118">
      <w:pPr>
        <w:jc w:val="center"/>
      </w:pPr>
    </w:p>
    <w:p w14:paraId="1C3C6D8A" w14:textId="77777777" w:rsidR="00ED5118" w:rsidRDefault="00ED5118" w:rsidP="00ED5118">
      <w:pPr>
        <w:jc w:val="center"/>
        <w:rPr>
          <w:b/>
        </w:rPr>
      </w:pPr>
      <w:r w:rsidRPr="006605C9">
        <w:rPr>
          <w:b/>
        </w:rPr>
        <w:t xml:space="preserve">Виды и качество выполнения работ с целью оценки сформированности </w:t>
      </w:r>
      <w:r>
        <w:rPr>
          <w:b/>
        </w:rPr>
        <w:br/>
        <w:t>общих</w:t>
      </w:r>
      <w:r w:rsidRPr="006605C9">
        <w:rPr>
          <w:b/>
        </w:rPr>
        <w:t xml:space="preserve"> компетенций</w:t>
      </w:r>
    </w:p>
    <w:p w14:paraId="55430F83" w14:textId="77777777" w:rsidR="00465AD9" w:rsidRDefault="00465AD9" w:rsidP="00ED5118">
      <w:pPr>
        <w:jc w:val="center"/>
        <w:rPr>
          <w:b/>
        </w:rPr>
      </w:pPr>
    </w:p>
    <w:tbl>
      <w:tblPr>
        <w:tblpPr w:leftFromText="180" w:rightFromText="180" w:vertAnchor="text" w:horzAnchor="margin" w:tblpX="39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111"/>
        <w:gridCol w:w="2693"/>
      </w:tblGrid>
      <w:tr w:rsidR="00465AD9" w:rsidRPr="00171F76" w14:paraId="67B3C256" w14:textId="77777777" w:rsidTr="00AA29A2">
        <w:tc>
          <w:tcPr>
            <w:tcW w:w="2660" w:type="dxa"/>
          </w:tcPr>
          <w:p w14:paraId="08B70044" w14:textId="77777777" w:rsidR="00465AD9" w:rsidRPr="00171F76" w:rsidRDefault="00465AD9" w:rsidP="00AA29A2">
            <w:r w:rsidRPr="00171F76"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111" w:type="dxa"/>
          </w:tcPr>
          <w:p w14:paraId="6F91E4DA" w14:textId="77777777" w:rsidR="00465AD9" w:rsidRPr="00171F76" w:rsidRDefault="00465AD9" w:rsidP="00AA29A2">
            <w:pPr>
              <w:numPr>
                <w:ilvl w:val="0"/>
                <w:numId w:val="7"/>
              </w:numPr>
              <w:tabs>
                <w:tab w:val="left" w:pos="252"/>
              </w:tabs>
            </w:pPr>
            <w:r w:rsidRPr="00171F76">
              <w:t>обоснованность постановки цели, выбора и применения методов и способов решения профессиональных задач;</w:t>
            </w:r>
          </w:p>
          <w:p w14:paraId="4B056938" w14:textId="77777777" w:rsidR="00465AD9" w:rsidRPr="00171F76" w:rsidRDefault="00465AD9" w:rsidP="00AA29A2">
            <w:r w:rsidRPr="00171F76"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693" w:type="dxa"/>
            <w:vMerge w:val="restart"/>
          </w:tcPr>
          <w:p w14:paraId="29A26415" w14:textId="77777777" w:rsidR="00465AD9" w:rsidRPr="00171F76" w:rsidRDefault="00465AD9" w:rsidP="00AA29A2"/>
          <w:p w14:paraId="55E65231" w14:textId="77777777" w:rsidR="00465AD9" w:rsidRPr="00171F76" w:rsidRDefault="00465AD9" w:rsidP="00AA29A2"/>
          <w:p w14:paraId="7FEC1676" w14:textId="77777777" w:rsidR="00465AD9" w:rsidRPr="00171F76" w:rsidRDefault="00465AD9" w:rsidP="00AA29A2"/>
          <w:p w14:paraId="1F26A5F4" w14:textId="77777777" w:rsidR="00465AD9" w:rsidRPr="00171F76" w:rsidRDefault="00465AD9" w:rsidP="00AA29A2"/>
          <w:p w14:paraId="28B94980" w14:textId="77777777" w:rsidR="00465AD9" w:rsidRPr="00171F76" w:rsidRDefault="00465AD9" w:rsidP="00AA29A2"/>
          <w:p w14:paraId="67456E64" w14:textId="77777777" w:rsidR="00465AD9" w:rsidRPr="00171F76" w:rsidRDefault="00465AD9" w:rsidP="00AA29A2">
            <w:r w:rsidRPr="00171F76"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6DA8E9B0" w14:textId="77777777" w:rsidR="00465AD9" w:rsidRPr="00171F76" w:rsidRDefault="00465AD9" w:rsidP="00AA29A2"/>
          <w:p w14:paraId="0419EC58" w14:textId="77777777" w:rsidR="00465AD9" w:rsidRPr="00171F76" w:rsidRDefault="00465AD9" w:rsidP="00AA29A2">
            <w:r w:rsidRPr="00171F76"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  <w:p w14:paraId="718C928E" w14:textId="77777777" w:rsidR="00465AD9" w:rsidRPr="00171F76" w:rsidRDefault="00465AD9" w:rsidP="00AA29A2"/>
          <w:p w14:paraId="38DF4055" w14:textId="77777777" w:rsidR="00465AD9" w:rsidRPr="00171F76" w:rsidRDefault="00465AD9" w:rsidP="00AA29A2">
            <w:r w:rsidRPr="00171F76">
              <w:t>Экзамен</w:t>
            </w:r>
          </w:p>
        </w:tc>
      </w:tr>
      <w:tr w:rsidR="00465AD9" w:rsidRPr="00171F76" w14:paraId="0DA8AE6C" w14:textId="77777777" w:rsidTr="00AA29A2">
        <w:tc>
          <w:tcPr>
            <w:tcW w:w="2660" w:type="dxa"/>
          </w:tcPr>
          <w:p w14:paraId="763345B0" w14:textId="77777777" w:rsidR="00465AD9" w:rsidRPr="00171F76" w:rsidRDefault="00465AD9" w:rsidP="00AA29A2">
            <w:r w:rsidRPr="00171F76">
              <w:t>ОП 02.Осуществлять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111" w:type="dxa"/>
          </w:tcPr>
          <w:p w14:paraId="28057916" w14:textId="77777777" w:rsidR="00465AD9" w:rsidRPr="00171F76" w:rsidRDefault="00465AD9" w:rsidP="00AA29A2">
            <w:r w:rsidRPr="00171F76"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693" w:type="dxa"/>
            <w:vMerge/>
          </w:tcPr>
          <w:p w14:paraId="7502F61D" w14:textId="77777777" w:rsidR="00465AD9" w:rsidRPr="00171F76" w:rsidRDefault="00465AD9" w:rsidP="00AA29A2"/>
        </w:tc>
      </w:tr>
      <w:tr w:rsidR="00465AD9" w:rsidRPr="00171F76" w14:paraId="35DEEB5D" w14:textId="77777777" w:rsidTr="00AA29A2">
        <w:tc>
          <w:tcPr>
            <w:tcW w:w="2660" w:type="dxa"/>
          </w:tcPr>
          <w:p w14:paraId="1B3830B1" w14:textId="77777777" w:rsidR="00465AD9" w:rsidRPr="00171F76" w:rsidRDefault="00465AD9" w:rsidP="00AA29A2">
            <w:r w:rsidRPr="00171F76"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111" w:type="dxa"/>
          </w:tcPr>
          <w:p w14:paraId="55B0A667" w14:textId="77777777" w:rsidR="00465AD9" w:rsidRPr="00171F76" w:rsidRDefault="00465AD9" w:rsidP="00AA29A2">
            <w:r w:rsidRPr="00171F76">
              <w:t>- демонстрация ответственности за принятые решения</w:t>
            </w:r>
          </w:p>
          <w:p w14:paraId="74ECAEC8" w14:textId="77777777" w:rsidR="00465AD9" w:rsidRPr="00171F76" w:rsidRDefault="00465AD9" w:rsidP="00AA29A2">
            <w:r w:rsidRPr="00171F76"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693" w:type="dxa"/>
            <w:vMerge/>
          </w:tcPr>
          <w:p w14:paraId="36FA280A" w14:textId="77777777" w:rsidR="00465AD9" w:rsidRPr="00171F76" w:rsidRDefault="00465AD9" w:rsidP="00AA29A2"/>
        </w:tc>
      </w:tr>
      <w:tr w:rsidR="00465AD9" w:rsidRPr="00171F76" w14:paraId="38400DAD" w14:textId="77777777" w:rsidTr="00AA29A2">
        <w:tc>
          <w:tcPr>
            <w:tcW w:w="2660" w:type="dxa"/>
          </w:tcPr>
          <w:p w14:paraId="43F81F8F" w14:textId="77777777" w:rsidR="00465AD9" w:rsidRPr="00171F76" w:rsidRDefault="00465AD9" w:rsidP="00AA29A2">
            <w:r w:rsidRPr="00171F76"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111" w:type="dxa"/>
          </w:tcPr>
          <w:p w14:paraId="20DF8373" w14:textId="77777777" w:rsidR="00465AD9" w:rsidRPr="00171F76" w:rsidRDefault="00465AD9" w:rsidP="00AA29A2">
            <w:r w:rsidRPr="00171F76"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14:paraId="39C285BB" w14:textId="77777777" w:rsidR="00465AD9" w:rsidRPr="00171F76" w:rsidRDefault="00465AD9" w:rsidP="00AA29A2">
            <w:r w:rsidRPr="00171F76">
              <w:t>- обоснованность анализа работы членов команды (подчиненных)</w:t>
            </w:r>
          </w:p>
        </w:tc>
        <w:tc>
          <w:tcPr>
            <w:tcW w:w="2693" w:type="dxa"/>
            <w:vMerge/>
          </w:tcPr>
          <w:p w14:paraId="76911E30" w14:textId="77777777" w:rsidR="00465AD9" w:rsidRPr="00171F76" w:rsidRDefault="00465AD9" w:rsidP="00AA29A2"/>
        </w:tc>
      </w:tr>
      <w:tr w:rsidR="00465AD9" w:rsidRPr="00171F76" w14:paraId="27A73404" w14:textId="77777777" w:rsidTr="00AA29A2">
        <w:tc>
          <w:tcPr>
            <w:tcW w:w="2660" w:type="dxa"/>
          </w:tcPr>
          <w:p w14:paraId="0C59719B" w14:textId="77777777" w:rsidR="00465AD9" w:rsidRPr="00171F76" w:rsidRDefault="00465AD9" w:rsidP="00AA29A2">
            <w:r w:rsidRPr="00171F76">
              <w:t>ОК 05.</w:t>
            </w:r>
            <w:r w:rsidRPr="00171F76">
              <w:rPr>
                <w:lang w:eastAsia="en-US"/>
              </w:rPr>
              <w:t xml:space="preserve"> Осуществлять устную и письменную коммуникацию на государственном языке </w:t>
            </w:r>
            <w:r w:rsidRPr="00171F76">
              <w:rPr>
                <w:lang w:eastAsia="en-US"/>
              </w:rPr>
              <w:lastRenderedPageBreak/>
              <w:t>с учетом особенностей социального и культурного контекста.</w:t>
            </w:r>
          </w:p>
        </w:tc>
        <w:tc>
          <w:tcPr>
            <w:tcW w:w="4111" w:type="dxa"/>
          </w:tcPr>
          <w:p w14:paraId="5E67ECEC" w14:textId="77777777" w:rsidR="00465AD9" w:rsidRPr="00171F76" w:rsidRDefault="00465AD9" w:rsidP="00AA29A2">
            <w:r w:rsidRPr="00171F76">
              <w:lastRenderedPageBreak/>
              <w:t>-грамотность устной и письменной речи,</w:t>
            </w:r>
          </w:p>
          <w:p w14:paraId="53F8FA9E" w14:textId="77777777" w:rsidR="00465AD9" w:rsidRPr="00171F76" w:rsidRDefault="00465AD9" w:rsidP="00AA29A2">
            <w:r w:rsidRPr="00171F76">
              <w:t>- ясность формулирования и изложения мыслей</w:t>
            </w:r>
          </w:p>
        </w:tc>
        <w:tc>
          <w:tcPr>
            <w:tcW w:w="2693" w:type="dxa"/>
            <w:vMerge/>
          </w:tcPr>
          <w:p w14:paraId="11B353EC" w14:textId="77777777" w:rsidR="00465AD9" w:rsidRPr="00171F76" w:rsidRDefault="00465AD9" w:rsidP="00AA29A2"/>
        </w:tc>
      </w:tr>
      <w:tr w:rsidR="00465AD9" w:rsidRPr="00171F76" w14:paraId="74C8043C" w14:textId="77777777" w:rsidTr="00AA29A2">
        <w:tc>
          <w:tcPr>
            <w:tcW w:w="2660" w:type="dxa"/>
          </w:tcPr>
          <w:p w14:paraId="54834888" w14:textId="393714BA" w:rsidR="00465AD9" w:rsidRPr="00171F76" w:rsidRDefault="00465AD9" w:rsidP="00AA29A2">
            <w:r w:rsidRPr="00171F76">
              <w:t>ОК 06.  Проявлять гражданско-патриотическую позицию, демонстрировать осознанное поведение на основе общечеловеческих ценностей</w:t>
            </w:r>
            <w:r w:rsidR="00824794">
              <w:t xml:space="preserve">, </w:t>
            </w:r>
            <w:r w:rsidR="00824794" w:rsidRPr="00AB493D">
              <w:rPr>
                <w:bCs/>
              </w:rPr>
              <w:t xml:space="preserve"> </w:t>
            </w:r>
            <w:r w:rsidR="00824794" w:rsidRPr="00AB493D">
              <w:rPr>
                <w:bCs/>
              </w:rPr>
              <w:t>применять стандарты антикоррупционного поведения</w:t>
            </w:r>
            <w:r w:rsidR="00824794">
              <w:rPr>
                <w:bCs/>
              </w:rPr>
              <w:t>.</w:t>
            </w:r>
          </w:p>
        </w:tc>
        <w:tc>
          <w:tcPr>
            <w:tcW w:w="4111" w:type="dxa"/>
          </w:tcPr>
          <w:p w14:paraId="4B826365" w14:textId="77777777" w:rsidR="00465AD9" w:rsidRPr="00171F76" w:rsidRDefault="00465AD9" w:rsidP="00AA29A2">
            <w:pPr>
              <w:rPr>
                <w:bCs/>
              </w:rPr>
            </w:pPr>
            <w:r w:rsidRPr="00171F76">
              <w:rPr>
                <w:bCs/>
              </w:rPr>
              <w:t xml:space="preserve"> - соблюдение норм поведения во время учебных занятий и прохождения учебной и производственной практик, </w:t>
            </w:r>
          </w:p>
          <w:p w14:paraId="642BF94C" w14:textId="77777777" w:rsidR="00465AD9" w:rsidRPr="00171F76" w:rsidRDefault="00465AD9" w:rsidP="00AA29A2"/>
        </w:tc>
        <w:tc>
          <w:tcPr>
            <w:tcW w:w="2693" w:type="dxa"/>
            <w:vMerge/>
          </w:tcPr>
          <w:p w14:paraId="0607D020" w14:textId="77777777" w:rsidR="00465AD9" w:rsidRPr="00171F76" w:rsidRDefault="00465AD9" w:rsidP="00AA29A2"/>
        </w:tc>
      </w:tr>
      <w:tr w:rsidR="00465AD9" w:rsidRPr="00171F76" w14:paraId="44B572D8" w14:textId="77777777" w:rsidTr="00AA29A2">
        <w:tc>
          <w:tcPr>
            <w:tcW w:w="2660" w:type="dxa"/>
          </w:tcPr>
          <w:p w14:paraId="38575CDF" w14:textId="77777777" w:rsidR="00465AD9" w:rsidRPr="00171F76" w:rsidRDefault="00465AD9" w:rsidP="00AA29A2">
            <w:r w:rsidRPr="00171F76"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111" w:type="dxa"/>
          </w:tcPr>
          <w:p w14:paraId="0A92A038" w14:textId="77777777" w:rsidR="00465AD9" w:rsidRPr="00171F76" w:rsidRDefault="00465AD9" w:rsidP="00AA29A2">
            <w:r w:rsidRPr="00171F76"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14:paraId="36194994" w14:textId="77777777" w:rsidR="00465AD9" w:rsidRPr="00171F76" w:rsidRDefault="00465AD9" w:rsidP="00AA29A2">
            <w:r w:rsidRPr="00171F76">
              <w:t>- знание и использование ресурсосберегающих технологий в области телекоммуникаций</w:t>
            </w:r>
          </w:p>
        </w:tc>
        <w:tc>
          <w:tcPr>
            <w:tcW w:w="2693" w:type="dxa"/>
            <w:vMerge/>
          </w:tcPr>
          <w:p w14:paraId="03288651" w14:textId="77777777" w:rsidR="00465AD9" w:rsidRPr="00171F76" w:rsidRDefault="00465AD9" w:rsidP="00AA29A2"/>
        </w:tc>
      </w:tr>
      <w:tr w:rsidR="00465AD9" w:rsidRPr="00171F76" w14:paraId="11552CC3" w14:textId="77777777" w:rsidTr="00AA29A2">
        <w:tc>
          <w:tcPr>
            <w:tcW w:w="2660" w:type="dxa"/>
          </w:tcPr>
          <w:p w14:paraId="0003A2C4" w14:textId="77777777" w:rsidR="00465AD9" w:rsidRPr="00171F76" w:rsidRDefault="00465AD9" w:rsidP="00AA29A2">
            <w:r w:rsidRPr="00171F76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111" w:type="dxa"/>
          </w:tcPr>
          <w:p w14:paraId="2687D89A" w14:textId="77777777" w:rsidR="00465AD9" w:rsidRPr="00171F76" w:rsidRDefault="00465AD9" w:rsidP="00AA29A2">
            <w:r w:rsidRPr="00171F76"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14:paraId="448D438B" w14:textId="77777777" w:rsidR="00465AD9" w:rsidRPr="00171F76" w:rsidRDefault="00465AD9" w:rsidP="00AA29A2"/>
        </w:tc>
        <w:tc>
          <w:tcPr>
            <w:tcW w:w="2693" w:type="dxa"/>
            <w:vMerge/>
          </w:tcPr>
          <w:p w14:paraId="7A650A9D" w14:textId="77777777" w:rsidR="00465AD9" w:rsidRPr="00171F76" w:rsidRDefault="00465AD9" w:rsidP="00AA29A2"/>
        </w:tc>
      </w:tr>
      <w:tr w:rsidR="00465AD9" w:rsidRPr="00171F76" w14:paraId="46B2AF3F" w14:textId="77777777" w:rsidTr="00AA29A2">
        <w:tc>
          <w:tcPr>
            <w:tcW w:w="2660" w:type="dxa"/>
          </w:tcPr>
          <w:p w14:paraId="0BA2F4E8" w14:textId="77777777" w:rsidR="00465AD9" w:rsidRPr="00171F76" w:rsidRDefault="00465AD9" w:rsidP="00AA29A2">
            <w:r w:rsidRPr="00171F76"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111" w:type="dxa"/>
          </w:tcPr>
          <w:p w14:paraId="059A2760" w14:textId="77777777" w:rsidR="00465AD9" w:rsidRPr="00171F76" w:rsidRDefault="00465AD9" w:rsidP="00AA29A2">
            <w:pPr>
              <w:widowControl w:val="0"/>
              <w:rPr>
                <w:lang w:eastAsia="nl-NL"/>
              </w:rPr>
            </w:pPr>
            <w:r w:rsidRPr="00171F76">
              <w:rPr>
                <w:bCs/>
                <w:lang w:eastAsia="nl-NL"/>
              </w:rPr>
              <w:t>- эффективность использования и</w:t>
            </w:r>
            <w:r w:rsidRPr="00171F76">
              <w:rPr>
                <w:lang w:eastAsia="nl-NL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693" w:type="dxa"/>
            <w:vMerge/>
          </w:tcPr>
          <w:p w14:paraId="05E53F1B" w14:textId="77777777" w:rsidR="00465AD9" w:rsidRPr="00171F76" w:rsidRDefault="00465AD9" w:rsidP="00AA29A2"/>
        </w:tc>
      </w:tr>
      <w:tr w:rsidR="00465AD9" w:rsidRPr="00171F76" w14:paraId="77C7B621" w14:textId="77777777" w:rsidTr="00AA29A2">
        <w:trPr>
          <w:trHeight w:val="1706"/>
        </w:trPr>
        <w:tc>
          <w:tcPr>
            <w:tcW w:w="2660" w:type="dxa"/>
          </w:tcPr>
          <w:p w14:paraId="4FF9E5D1" w14:textId="54B777B0" w:rsidR="00465AD9" w:rsidRPr="00171F76" w:rsidRDefault="00465AD9" w:rsidP="00AA29A2">
            <w:r w:rsidRPr="00171F76">
              <w:t>ОК 10. Пользоваться профессиональной документацией на государственном и иностранном язык</w:t>
            </w:r>
            <w:r w:rsidR="00824794">
              <w:t>ах</w:t>
            </w:r>
            <w:r w:rsidRPr="00171F76">
              <w:t>.</w:t>
            </w:r>
          </w:p>
        </w:tc>
        <w:tc>
          <w:tcPr>
            <w:tcW w:w="4111" w:type="dxa"/>
          </w:tcPr>
          <w:p w14:paraId="40F26C46" w14:textId="77777777" w:rsidR="00465AD9" w:rsidRPr="00171F76" w:rsidRDefault="00465AD9" w:rsidP="00AA29A2">
            <w:r w:rsidRPr="00171F76"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693" w:type="dxa"/>
            <w:vMerge/>
            <w:tcBorders>
              <w:bottom w:val="nil"/>
            </w:tcBorders>
          </w:tcPr>
          <w:p w14:paraId="2F30A21B" w14:textId="77777777" w:rsidR="00465AD9" w:rsidRPr="00171F76" w:rsidRDefault="00465AD9" w:rsidP="00AA29A2"/>
        </w:tc>
      </w:tr>
      <w:tr w:rsidR="00465AD9" w:rsidRPr="00171F76" w14:paraId="44BF2140" w14:textId="77777777" w:rsidTr="00AA29A2">
        <w:trPr>
          <w:trHeight w:val="1706"/>
        </w:trPr>
        <w:tc>
          <w:tcPr>
            <w:tcW w:w="2660" w:type="dxa"/>
          </w:tcPr>
          <w:p w14:paraId="43A30567" w14:textId="5AF3488E" w:rsidR="00465AD9" w:rsidRPr="00171F76" w:rsidRDefault="00465AD9" w:rsidP="00AA29A2">
            <w:pPr>
              <w:keepNext/>
              <w:jc w:val="both"/>
              <w:outlineLvl w:val="1"/>
              <w:rPr>
                <w:bCs/>
                <w:iCs/>
              </w:rPr>
            </w:pPr>
            <w:r w:rsidRPr="00171F76">
              <w:rPr>
                <w:bCs/>
                <w:iCs/>
              </w:rPr>
              <w:lastRenderedPageBreak/>
              <w:t>ОК.11.</w:t>
            </w:r>
            <w:r w:rsidR="00824794" w:rsidRPr="00AB493D">
              <w:t xml:space="preserve"> </w:t>
            </w:r>
            <w:r w:rsidR="00824794" w:rsidRPr="00AB493D"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4111" w:type="dxa"/>
          </w:tcPr>
          <w:p w14:paraId="60130C2B" w14:textId="77777777" w:rsidR="00465AD9" w:rsidRPr="00171F76" w:rsidRDefault="00465AD9" w:rsidP="00AA29A2">
            <w:pPr>
              <w:rPr>
                <w:bCs/>
              </w:rPr>
            </w:pPr>
            <w:r w:rsidRPr="00171F76">
              <w:rPr>
                <w:bCs/>
              </w:rPr>
              <w:t>- эффективно планировать предпринимательскую деятельность в профессиональной сфере с учетом действующего законодательства</w:t>
            </w:r>
          </w:p>
        </w:tc>
        <w:tc>
          <w:tcPr>
            <w:tcW w:w="2693" w:type="dxa"/>
            <w:tcBorders>
              <w:top w:val="nil"/>
            </w:tcBorders>
          </w:tcPr>
          <w:p w14:paraId="55C6BFF6" w14:textId="77777777" w:rsidR="00465AD9" w:rsidRPr="00171F76" w:rsidRDefault="00465AD9" w:rsidP="00AA29A2"/>
        </w:tc>
      </w:tr>
    </w:tbl>
    <w:p w14:paraId="736B68C4" w14:textId="77777777" w:rsidR="00465AD9" w:rsidRDefault="00465AD9" w:rsidP="00ED5118">
      <w:pPr>
        <w:jc w:val="center"/>
        <w:rPr>
          <w:b/>
        </w:rPr>
      </w:pPr>
    </w:p>
    <w:p w14:paraId="7A9F2335" w14:textId="77777777" w:rsidR="00465AD9" w:rsidRDefault="00465AD9" w:rsidP="00465AD9">
      <w:pPr>
        <w:jc w:val="center"/>
        <w:rPr>
          <w:b/>
        </w:rPr>
      </w:pPr>
      <w:r w:rsidRPr="006605C9">
        <w:rPr>
          <w:b/>
        </w:rPr>
        <w:t xml:space="preserve">Виды и качество выполнения работ с целью оценки сформированности </w:t>
      </w:r>
      <w:r>
        <w:rPr>
          <w:b/>
        </w:rPr>
        <w:br/>
        <w:t>профессиональных и общих</w:t>
      </w:r>
      <w:r w:rsidRPr="006605C9">
        <w:rPr>
          <w:b/>
        </w:rPr>
        <w:t xml:space="preserve"> компетенций</w:t>
      </w:r>
    </w:p>
    <w:p w14:paraId="461699C5" w14:textId="77777777" w:rsidR="00465AD9" w:rsidRDefault="00465AD9" w:rsidP="00ED5118">
      <w:pPr>
        <w:jc w:val="center"/>
        <w:rPr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111"/>
        <w:gridCol w:w="3909"/>
        <w:gridCol w:w="2750"/>
      </w:tblGrid>
      <w:tr w:rsidR="00465AD9" w:rsidRPr="00171F76" w14:paraId="40CD50B6" w14:textId="77777777" w:rsidTr="00465AD9">
        <w:trPr>
          <w:trHeight w:val="1098"/>
        </w:trPr>
        <w:tc>
          <w:tcPr>
            <w:tcW w:w="2804" w:type="dxa"/>
            <w:gridSpan w:val="2"/>
          </w:tcPr>
          <w:p w14:paraId="6C15FB99" w14:textId="77777777" w:rsidR="00465AD9" w:rsidRPr="00171F76" w:rsidRDefault="00465AD9" w:rsidP="00AA29A2">
            <w:pPr>
              <w:suppressAutoHyphens/>
              <w:jc w:val="center"/>
            </w:pPr>
            <w:r w:rsidRPr="00171F76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909" w:type="dxa"/>
          </w:tcPr>
          <w:p w14:paraId="2261FF0A" w14:textId="77777777" w:rsidR="00465AD9" w:rsidRPr="00A44E00" w:rsidRDefault="00465AD9" w:rsidP="00AA29A2">
            <w:pPr>
              <w:suppressAutoHyphens/>
              <w:jc w:val="center"/>
            </w:pPr>
          </w:p>
          <w:p w14:paraId="2481F030" w14:textId="77777777" w:rsidR="00465AD9" w:rsidRPr="00A44E00" w:rsidRDefault="00465AD9" w:rsidP="00AA29A2">
            <w:pPr>
              <w:suppressAutoHyphens/>
              <w:jc w:val="center"/>
            </w:pPr>
            <w:r w:rsidRPr="00A44E00">
              <w:t>Критерии оценки</w:t>
            </w:r>
          </w:p>
        </w:tc>
        <w:tc>
          <w:tcPr>
            <w:tcW w:w="2750" w:type="dxa"/>
          </w:tcPr>
          <w:p w14:paraId="27E814D7" w14:textId="77777777" w:rsidR="00465AD9" w:rsidRPr="00171F76" w:rsidRDefault="00465AD9" w:rsidP="00AA29A2">
            <w:pPr>
              <w:suppressAutoHyphens/>
              <w:jc w:val="center"/>
            </w:pPr>
          </w:p>
          <w:p w14:paraId="0D7446D0" w14:textId="77777777" w:rsidR="00465AD9" w:rsidRPr="00171F76" w:rsidRDefault="00465AD9" w:rsidP="00AA29A2">
            <w:pPr>
              <w:suppressAutoHyphens/>
              <w:jc w:val="center"/>
            </w:pPr>
            <w:r w:rsidRPr="00171F76">
              <w:t>Методы оценки</w:t>
            </w:r>
          </w:p>
        </w:tc>
      </w:tr>
      <w:tr w:rsidR="00465AD9" w:rsidRPr="00171F76" w14:paraId="02908E55" w14:textId="77777777" w:rsidTr="00465AD9">
        <w:trPr>
          <w:trHeight w:val="698"/>
        </w:trPr>
        <w:tc>
          <w:tcPr>
            <w:tcW w:w="2804" w:type="dxa"/>
            <w:gridSpan w:val="2"/>
          </w:tcPr>
          <w:p w14:paraId="1F9E23F8" w14:textId="77777777" w:rsidR="00465AD9" w:rsidRPr="00171F76" w:rsidRDefault="00465AD9" w:rsidP="00AA29A2">
            <w:pPr>
              <w:suppressAutoHyphens/>
              <w:rPr>
                <w:i/>
              </w:rPr>
            </w:pPr>
            <w:r w:rsidRPr="00171F76">
              <w:rPr>
                <w:b/>
                <w:lang w:eastAsia="en-US"/>
              </w:rPr>
              <w:t>ПК 5.1.</w:t>
            </w:r>
            <w:r w:rsidRPr="00171F76">
              <w:rPr>
                <w:lang w:eastAsia="en-US"/>
              </w:rPr>
              <w:t xml:space="preserve"> Анализировать современные конвергентные технологии и системы для выбора оптимальных решений в соответствии с требованиями заказчика.</w:t>
            </w:r>
          </w:p>
        </w:tc>
        <w:tc>
          <w:tcPr>
            <w:tcW w:w="3909" w:type="dxa"/>
          </w:tcPr>
          <w:p w14:paraId="10D6B05F" w14:textId="77777777" w:rsidR="00465AD9" w:rsidRPr="00A44E00" w:rsidRDefault="00465AD9" w:rsidP="00AA29A2">
            <w:pPr>
              <w:suppressAutoHyphens/>
              <w:jc w:val="center"/>
              <w:rPr>
                <w:bCs/>
              </w:rPr>
            </w:pPr>
            <w:r w:rsidRPr="00A44E00">
              <w:rPr>
                <w:bCs/>
              </w:rPr>
              <w:t xml:space="preserve">Оценка «отлично» - техническое задание проанализировано, алгоритм разработан, соответствует техническому заданию и оформлен в соответствии со стандартами, пояснены его основные структуры. </w:t>
            </w:r>
          </w:p>
          <w:p w14:paraId="1738E6BC" w14:textId="77777777" w:rsidR="00465AD9" w:rsidRPr="00A44E00" w:rsidRDefault="00465AD9" w:rsidP="00AA29A2">
            <w:pPr>
              <w:suppressAutoHyphens/>
              <w:jc w:val="center"/>
              <w:rPr>
                <w:bCs/>
              </w:rPr>
            </w:pPr>
            <w:r w:rsidRPr="00A44E00">
              <w:rPr>
                <w:bCs/>
              </w:rPr>
              <w:t xml:space="preserve">Оценка «хорошо» -алгоритм разработан, оформлен в соответствии со стандартами и соответствует заданию, пояснены его основные структуры. </w:t>
            </w:r>
          </w:p>
          <w:p w14:paraId="7CF872F0" w14:textId="77777777" w:rsidR="00465AD9" w:rsidRPr="00A44E00" w:rsidRDefault="00465AD9" w:rsidP="00AA29A2">
            <w:pPr>
              <w:suppressAutoHyphens/>
              <w:jc w:val="center"/>
              <w:rPr>
                <w:bCs/>
              </w:rPr>
            </w:pPr>
          </w:p>
          <w:p w14:paraId="625E6DAD" w14:textId="77777777" w:rsidR="00465AD9" w:rsidRPr="00A44E00" w:rsidRDefault="00465AD9" w:rsidP="00AA29A2">
            <w:pPr>
              <w:suppressAutoHyphens/>
              <w:jc w:val="center"/>
            </w:pPr>
            <w:r w:rsidRPr="00A44E00">
              <w:rPr>
                <w:bCs/>
              </w:rPr>
              <w:t>Оценка «удовлетворительно» - алгоритм разработан и соответствует заданию.</w:t>
            </w:r>
          </w:p>
        </w:tc>
        <w:tc>
          <w:tcPr>
            <w:tcW w:w="2750" w:type="dxa"/>
          </w:tcPr>
          <w:p w14:paraId="5BA275DD" w14:textId="77777777" w:rsidR="00465AD9" w:rsidRPr="00171F76" w:rsidRDefault="00465AD9" w:rsidP="00AA29A2">
            <w:pPr>
              <w:suppressAutoHyphens/>
              <w:rPr>
                <w:i/>
              </w:rPr>
            </w:pPr>
          </w:p>
        </w:tc>
      </w:tr>
      <w:tr w:rsidR="00465AD9" w:rsidRPr="00171F76" w14:paraId="490243EB" w14:textId="77777777" w:rsidTr="00465AD9">
        <w:tc>
          <w:tcPr>
            <w:tcW w:w="2804" w:type="dxa"/>
            <w:gridSpan w:val="2"/>
          </w:tcPr>
          <w:p w14:paraId="7EB10DB2" w14:textId="77777777" w:rsidR="00465AD9" w:rsidRPr="00171F76" w:rsidRDefault="00465AD9" w:rsidP="00AA29A2">
            <w:pPr>
              <w:rPr>
                <w:i/>
              </w:rPr>
            </w:pPr>
            <w:r w:rsidRPr="00171F76">
              <w:rPr>
                <w:b/>
                <w:lang w:eastAsia="en-US"/>
              </w:rPr>
              <w:t>ПК 5.2.</w:t>
            </w:r>
            <w:r w:rsidRPr="00171F76">
              <w:rPr>
                <w:lang w:eastAsia="en-US"/>
              </w:rPr>
              <w:t xml:space="preserve"> Выполнять адаптацию, монтаж, установку и настройку конвергентных инфокоммуникационных систем в соответствии с действующими отраслевыми стандартами.</w:t>
            </w:r>
          </w:p>
        </w:tc>
        <w:tc>
          <w:tcPr>
            <w:tcW w:w="3909" w:type="dxa"/>
          </w:tcPr>
          <w:p w14:paraId="6967560F" w14:textId="77777777" w:rsidR="00465AD9" w:rsidRPr="00A44E00" w:rsidRDefault="00465AD9" w:rsidP="00AA29A2">
            <w:pPr>
              <w:rPr>
                <w:bCs/>
                <w:lang w:eastAsia="en-US"/>
              </w:rPr>
            </w:pPr>
            <w:r w:rsidRPr="00A44E00">
              <w:rPr>
                <w:bCs/>
                <w:lang w:eastAsia="en-US"/>
              </w:rPr>
              <w:t xml:space="preserve">Оценка «отлично» - техническое задание проанализировано, алгоритм разработан, соответствует техническому заданию и оформлен в соответствии со стандартами, пояснены его основные структуры. </w:t>
            </w:r>
          </w:p>
          <w:p w14:paraId="3C5D59B0" w14:textId="77777777" w:rsidR="00465AD9" w:rsidRPr="00A44E00" w:rsidRDefault="00465AD9" w:rsidP="00AA29A2">
            <w:pPr>
              <w:rPr>
                <w:bCs/>
                <w:lang w:eastAsia="en-US"/>
              </w:rPr>
            </w:pPr>
            <w:r w:rsidRPr="00A44E00">
              <w:rPr>
                <w:bCs/>
                <w:lang w:eastAsia="en-US"/>
              </w:rPr>
              <w:t xml:space="preserve">Оценка «хорошо» -алгоритм разработан, оформлен в соответствии со стандартами и соответствует заданию, пояснены его основные структуры. </w:t>
            </w:r>
          </w:p>
          <w:p w14:paraId="64467F6A" w14:textId="77777777" w:rsidR="00465AD9" w:rsidRPr="00A44E00" w:rsidRDefault="00465AD9" w:rsidP="00AA29A2">
            <w:pPr>
              <w:rPr>
                <w:bCs/>
                <w:lang w:eastAsia="en-US"/>
              </w:rPr>
            </w:pPr>
          </w:p>
          <w:p w14:paraId="7F92F479" w14:textId="77777777" w:rsidR="00465AD9" w:rsidRPr="00A44E00" w:rsidRDefault="00465AD9" w:rsidP="00AA29A2">
            <w:pPr>
              <w:rPr>
                <w:lang w:eastAsia="en-US"/>
              </w:rPr>
            </w:pPr>
            <w:r w:rsidRPr="00A44E00">
              <w:rPr>
                <w:bCs/>
                <w:lang w:eastAsia="en-US"/>
              </w:rPr>
              <w:t>Оценка «удовлетворительно» - алгоритм разработан и соответствует заданию.</w:t>
            </w:r>
          </w:p>
        </w:tc>
        <w:tc>
          <w:tcPr>
            <w:tcW w:w="2750" w:type="dxa"/>
          </w:tcPr>
          <w:p w14:paraId="43B9C689" w14:textId="77777777" w:rsidR="00465AD9" w:rsidRPr="00171F76" w:rsidRDefault="00465AD9" w:rsidP="00AA29A2">
            <w:pPr>
              <w:rPr>
                <w:i/>
              </w:rPr>
            </w:pPr>
          </w:p>
        </w:tc>
      </w:tr>
      <w:tr w:rsidR="00465AD9" w:rsidRPr="00171F76" w14:paraId="20C55C12" w14:textId="77777777" w:rsidTr="00465AD9">
        <w:tc>
          <w:tcPr>
            <w:tcW w:w="2693" w:type="dxa"/>
          </w:tcPr>
          <w:p w14:paraId="76F47984" w14:textId="77777777" w:rsidR="00465AD9" w:rsidRPr="00171F76" w:rsidRDefault="00465AD9" w:rsidP="00AA29A2">
            <w:pPr>
              <w:rPr>
                <w:b/>
                <w:lang w:eastAsia="en-US"/>
              </w:rPr>
            </w:pPr>
            <w:r w:rsidRPr="00171F76">
              <w:rPr>
                <w:b/>
                <w:lang w:eastAsia="en-US"/>
              </w:rPr>
              <w:t>ПК 5.3.</w:t>
            </w:r>
            <w:r w:rsidRPr="00171F76">
              <w:rPr>
                <w:lang w:eastAsia="en-US"/>
              </w:rPr>
              <w:t xml:space="preserve"> Администрировать конвергентные системы в соответствии с рекомендациями </w:t>
            </w:r>
            <w:r w:rsidRPr="00171F76">
              <w:rPr>
                <w:lang w:eastAsia="en-US"/>
              </w:rPr>
              <w:lastRenderedPageBreak/>
              <w:t>Международного союза электросвязи.</w:t>
            </w:r>
          </w:p>
        </w:tc>
        <w:tc>
          <w:tcPr>
            <w:tcW w:w="4020" w:type="dxa"/>
            <w:gridSpan w:val="2"/>
          </w:tcPr>
          <w:p w14:paraId="1BE6B36B" w14:textId="77777777" w:rsidR="00465AD9" w:rsidRPr="00A44E00" w:rsidRDefault="00465AD9" w:rsidP="00AA29A2">
            <w:pPr>
              <w:rPr>
                <w:bCs/>
                <w:lang w:eastAsia="en-US"/>
              </w:rPr>
            </w:pPr>
            <w:r w:rsidRPr="00A44E00">
              <w:rPr>
                <w:bCs/>
                <w:lang w:eastAsia="en-US"/>
              </w:rPr>
              <w:lastRenderedPageBreak/>
              <w:t xml:space="preserve">Оценка «отлично» - техническое задание проанализировано, алгоритм разработан, соответствует техническому заданию и оформлен в соответствии со стандартами, </w:t>
            </w:r>
            <w:r w:rsidRPr="00A44E00">
              <w:rPr>
                <w:bCs/>
                <w:lang w:eastAsia="en-US"/>
              </w:rPr>
              <w:lastRenderedPageBreak/>
              <w:t xml:space="preserve">пояснены его основные структуры. </w:t>
            </w:r>
          </w:p>
          <w:p w14:paraId="7C7DCA16" w14:textId="77777777" w:rsidR="00465AD9" w:rsidRPr="00A44E00" w:rsidRDefault="00465AD9" w:rsidP="00AA29A2">
            <w:pPr>
              <w:rPr>
                <w:bCs/>
                <w:lang w:eastAsia="en-US"/>
              </w:rPr>
            </w:pPr>
            <w:r w:rsidRPr="00A44E00">
              <w:rPr>
                <w:bCs/>
                <w:lang w:eastAsia="en-US"/>
              </w:rPr>
              <w:t xml:space="preserve">Оценка «хорошо» -алгоритм разработан, оформлен в соответствии со стандартами и соответствует заданию, пояснены его основные структуры. </w:t>
            </w:r>
          </w:p>
          <w:p w14:paraId="00BEB35E" w14:textId="77777777" w:rsidR="00465AD9" w:rsidRPr="00A44E00" w:rsidRDefault="00465AD9" w:rsidP="00AA29A2">
            <w:pPr>
              <w:rPr>
                <w:bCs/>
                <w:lang w:eastAsia="en-US"/>
              </w:rPr>
            </w:pPr>
          </w:p>
          <w:p w14:paraId="2EF3DCEA" w14:textId="77777777" w:rsidR="00465AD9" w:rsidRPr="00A44E00" w:rsidRDefault="00465AD9" w:rsidP="00AA29A2">
            <w:pPr>
              <w:rPr>
                <w:lang w:eastAsia="en-US"/>
              </w:rPr>
            </w:pPr>
            <w:r w:rsidRPr="00A44E00">
              <w:rPr>
                <w:bCs/>
                <w:lang w:eastAsia="en-US"/>
              </w:rPr>
              <w:t>Оценка «удовлетворительно» - алгоритм разработан и соответствует заданию.</w:t>
            </w:r>
          </w:p>
        </w:tc>
        <w:tc>
          <w:tcPr>
            <w:tcW w:w="2750" w:type="dxa"/>
          </w:tcPr>
          <w:p w14:paraId="5C6EC696" w14:textId="77777777" w:rsidR="00465AD9" w:rsidRPr="00171F76" w:rsidRDefault="00465AD9" w:rsidP="00AA29A2">
            <w:pPr>
              <w:rPr>
                <w:i/>
              </w:rPr>
            </w:pPr>
          </w:p>
        </w:tc>
      </w:tr>
      <w:tr w:rsidR="00465AD9" w:rsidRPr="00171F76" w14:paraId="6ACC61E5" w14:textId="77777777" w:rsidTr="00465AD9">
        <w:tc>
          <w:tcPr>
            <w:tcW w:w="2693" w:type="dxa"/>
          </w:tcPr>
          <w:p w14:paraId="4E69EC2A" w14:textId="77777777" w:rsidR="00465AD9" w:rsidRDefault="00465AD9" w:rsidP="00465AD9">
            <w:pPr>
              <w:rPr>
                <w:lang w:eastAsia="en-US"/>
              </w:rPr>
            </w:pPr>
            <w:r w:rsidRPr="00B44EA4">
              <w:rPr>
                <w:lang w:eastAsia="en-US"/>
              </w:rPr>
              <w:t xml:space="preserve">Итоговая оценка </w:t>
            </w:r>
          </w:p>
          <w:p w14:paraId="5095E7FD" w14:textId="77777777" w:rsidR="00465AD9" w:rsidRDefault="00465AD9" w:rsidP="00465AD9">
            <w:pPr>
              <w:rPr>
                <w:i/>
                <w:lang w:eastAsia="en-US"/>
              </w:rPr>
            </w:pPr>
            <w:r w:rsidRPr="00B44EA4">
              <w:rPr>
                <w:lang w:eastAsia="en-US"/>
              </w:rPr>
              <w:t>(</w:t>
            </w:r>
            <w:r w:rsidRPr="00B44EA4">
              <w:rPr>
                <w:i/>
                <w:lang w:eastAsia="en-US"/>
              </w:rPr>
              <w:t xml:space="preserve">выводится на основе оценок за </w:t>
            </w:r>
          </w:p>
          <w:p w14:paraId="21F1C1DC" w14:textId="77777777" w:rsidR="00465AD9" w:rsidRDefault="00465AD9" w:rsidP="00465AD9">
            <w:pPr>
              <w:rPr>
                <w:i/>
                <w:lang w:eastAsia="en-US"/>
              </w:rPr>
            </w:pPr>
            <w:r w:rsidRPr="00B44EA4">
              <w:rPr>
                <w:i/>
                <w:lang w:eastAsia="en-US"/>
              </w:rPr>
              <w:t>каждый вид работы по</w:t>
            </w:r>
          </w:p>
          <w:p w14:paraId="52A6CC71" w14:textId="77777777" w:rsidR="00465AD9" w:rsidRPr="00B44EA4" w:rsidRDefault="00465AD9" w:rsidP="00465AD9">
            <w:pPr>
              <w:rPr>
                <w:lang w:eastAsia="en-US"/>
              </w:rPr>
            </w:pPr>
            <w:r w:rsidRPr="00B44EA4">
              <w:rPr>
                <w:i/>
                <w:lang w:eastAsia="en-US"/>
              </w:rPr>
              <w:t>пятибалльной шкале</w:t>
            </w:r>
            <w:r w:rsidRPr="00B44EA4">
              <w:rPr>
                <w:lang w:eastAsia="en-US"/>
              </w:rPr>
              <w:t xml:space="preserve">) </w:t>
            </w:r>
          </w:p>
          <w:p w14:paraId="63FDFBBE" w14:textId="77777777" w:rsidR="00465AD9" w:rsidRPr="00171F76" w:rsidRDefault="00465AD9" w:rsidP="00AA29A2">
            <w:pPr>
              <w:rPr>
                <w:b/>
                <w:lang w:eastAsia="en-US"/>
              </w:rPr>
            </w:pPr>
          </w:p>
        </w:tc>
        <w:tc>
          <w:tcPr>
            <w:tcW w:w="4020" w:type="dxa"/>
            <w:gridSpan w:val="2"/>
          </w:tcPr>
          <w:p w14:paraId="21AF890F" w14:textId="77777777" w:rsidR="00465AD9" w:rsidRPr="00A44E00" w:rsidRDefault="00465AD9" w:rsidP="00AA29A2">
            <w:pPr>
              <w:rPr>
                <w:bCs/>
                <w:lang w:eastAsia="en-US"/>
              </w:rPr>
            </w:pPr>
          </w:p>
        </w:tc>
        <w:tc>
          <w:tcPr>
            <w:tcW w:w="2750" w:type="dxa"/>
          </w:tcPr>
          <w:p w14:paraId="6629C08A" w14:textId="77777777" w:rsidR="00465AD9" w:rsidRPr="00171F76" w:rsidRDefault="00465AD9" w:rsidP="00AA29A2">
            <w:pPr>
              <w:rPr>
                <w:lang w:eastAsia="en-US"/>
              </w:rPr>
            </w:pPr>
          </w:p>
        </w:tc>
      </w:tr>
    </w:tbl>
    <w:p w14:paraId="3DD48062" w14:textId="77777777" w:rsidR="00465AD9" w:rsidRPr="00171F76" w:rsidRDefault="00465AD9" w:rsidP="00465AD9">
      <w:pPr>
        <w:rPr>
          <w:b/>
        </w:rPr>
      </w:pPr>
    </w:p>
    <w:p w14:paraId="1C4E028D" w14:textId="77777777" w:rsidR="00C15D7D" w:rsidRDefault="00C15D7D" w:rsidP="00C15D7D">
      <w:pPr>
        <w:ind w:left="-851" w:firstLine="709"/>
      </w:pPr>
      <w:r>
        <w:t>Студентом пройден инструктаж по технике безопасности и охране труда. Студент ознакомлен с правилами распорядка, пожарной и информационной безопасности, безопасностью жизнедеятельности.</w:t>
      </w:r>
    </w:p>
    <w:p w14:paraId="77C4919E" w14:textId="77777777" w:rsidR="00C15D7D" w:rsidRPr="006E595D" w:rsidRDefault="00C15D7D" w:rsidP="00C15D7D">
      <w:pPr>
        <w:jc w:val="center"/>
        <w:rPr>
          <w:sz w:val="16"/>
          <w:szCs w:val="16"/>
        </w:rPr>
      </w:pPr>
    </w:p>
    <w:p w14:paraId="4B1355A8" w14:textId="77777777" w:rsidR="00C15D7D" w:rsidRPr="006605C9" w:rsidRDefault="00C15D7D" w:rsidP="00C15D7D">
      <w:r w:rsidRPr="006605C9">
        <w:rPr>
          <w:b/>
        </w:rPr>
        <w:t>Характеристика профессиональной деятельности ст</w:t>
      </w:r>
      <w:r>
        <w:rPr>
          <w:b/>
        </w:rPr>
        <w:t xml:space="preserve">удента во время </w:t>
      </w:r>
      <w:r w:rsidR="00DE6C46">
        <w:rPr>
          <w:b/>
        </w:rPr>
        <w:t>производственной</w:t>
      </w:r>
      <w:r w:rsidRPr="006605C9">
        <w:rPr>
          <w:b/>
        </w:rPr>
        <w:t xml:space="preserve"> практики</w:t>
      </w:r>
      <w:r w:rsidR="00465AD9">
        <w:rPr>
          <w:b/>
        </w:rPr>
        <w:t xml:space="preserve"> </w:t>
      </w:r>
      <w:r w:rsidRPr="006605C9">
        <w:rPr>
          <w:b/>
        </w:rPr>
        <w:t>(</w:t>
      </w:r>
      <w:r>
        <w:rPr>
          <w:i/>
        </w:rPr>
        <w:t>отношение к работе, личные качества и т.д.</w:t>
      </w:r>
      <w:r w:rsidRPr="006605C9">
        <w:rPr>
          <w:b/>
        </w:rPr>
        <w:t>)</w:t>
      </w:r>
    </w:p>
    <w:p w14:paraId="3FC9E03A" w14:textId="77777777" w:rsidR="00C15D7D" w:rsidRPr="006605C9" w:rsidRDefault="00C15D7D" w:rsidP="00C15D7D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EABF4E0" w14:textId="77777777" w:rsidR="00C15D7D" w:rsidRPr="006605C9" w:rsidRDefault="00C15D7D" w:rsidP="00C15D7D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5DE0D1D" w14:textId="77777777" w:rsidR="00C15D7D" w:rsidRPr="006605C9" w:rsidRDefault="00C15D7D" w:rsidP="00C15D7D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2AA0647" w14:textId="77777777" w:rsidR="00C15D7D" w:rsidRDefault="00C15D7D" w:rsidP="00C15D7D"/>
    <w:p w14:paraId="1FBF851F" w14:textId="2C9D2DAD" w:rsidR="00C15D7D" w:rsidRPr="006605C9" w:rsidRDefault="00C15D7D" w:rsidP="00C15D7D">
      <w:r w:rsidRPr="006605C9">
        <w:t>Дата «</w:t>
      </w:r>
      <w:r>
        <w:t>_______</w:t>
      </w:r>
      <w:r w:rsidRPr="006605C9">
        <w:t>»</w:t>
      </w:r>
      <w:r>
        <w:t xml:space="preserve"> _____________________  </w:t>
      </w:r>
      <w:r w:rsidRPr="006605C9">
        <w:t>20</w:t>
      </w:r>
      <w:r w:rsidR="00824794">
        <w:t>2</w:t>
      </w:r>
      <w:r>
        <w:t xml:space="preserve">___ </w:t>
      </w:r>
      <w:r w:rsidRPr="006605C9">
        <w:t>г.</w:t>
      </w:r>
    </w:p>
    <w:p w14:paraId="1162BA00" w14:textId="77777777" w:rsidR="00C15D7D" w:rsidRDefault="00C15D7D" w:rsidP="00C15D7D"/>
    <w:p w14:paraId="13864D45" w14:textId="77777777" w:rsidR="00C15D7D" w:rsidRDefault="00C15D7D" w:rsidP="00C15D7D">
      <w:r w:rsidRPr="006605C9">
        <w:t>Подпис</w:t>
      </w:r>
      <w:r>
        <w:t>и</w:t>
      </w:r>
      <w:r w:rsidRPr="006605C9">
        <w:t xml:space="preserve"> руководител</w:t>
      </w:r>
      <w:r>
        <w:t>ей</w:t>
      </w:r>
      <w:r w:rsidRPr="006605C9">
        <w:t xml:space="preserve"> практики</w:t>
      </w:r>
      <w:r>
        <w:tab/>
      </w:r>
      <w:r>
        <w:tab/>
      </w:r>
      <w:r>
        <w:tab/>
      </w:r>
      <w:r>
        <w:tab/>
        <w:t>___________ /__________________/</w:t>
      </w:r>
    </w:p>
    <w:p w14:paraId="224F1D8B" w14:textId="77777777" w:rsidR="00C15D7D" w:rsidRDefault="00C15D7D" w:rsidP="00C15D7D">
      <w:r>
        <w:t xml:space="preserve">от образовательной организации        </w:t>
      </w:r>
      <w:r>
        <w:tab/>
      </w:r>
      <w:r>
        <w:tab/>
      </w:r>
      <w:r>
        <w:tab/>
        <w:t>___________ /__________________/</w:t>
      </w:r>
    </w:p>
    <w:p w14:paraId="502D304B" w14:textId="77777777" w:rsidR="00C15D7D" w:rsidRDefault="00C15D7D" w:rsidP="00C15D7D"/>
    <w:p w14:paraId="70A27C11" w14:textId="77777777" w:rsidR="00C15D7D" w:rsidRDefault="00C15D7D" w:rsidP="00C15D7D">
      <w:r w:rsidRPr="006605C9">
        <w:t>Подпись руководителя базы практики</w:t>
      </w:r>
      <w:r>
        <w:tab/>
      </w:r>
      <w:r>
        <w:tab/>
      </w:r>
      <w:r>
        <w:tab/>
        <w:t>___________ /__________________/</w:t>
      </w:r>
    </w:p>
    <w:p w14:paraId="247E9BAD" w14:textId="77777777" w:rsidR="00C15D7D" w:rsidRDefault="00C15D7D" w:rsidP="00C15D7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 /__________________/</w:t>
      </w:r>
    </w:p>
    <w:p w14:paraId="28270D4C" w14:textId="77777777" w:rsidR="00C15D7D" w:rsidRPr="006605C9" w:rsidRDefault="00C15D7D" w:rsidP="00C15D7D">
      <w:r>
        <w:t>МП</w:t>
      </w:r>
    </w:p>
    <w:p w14:paraId="7D35E117" w14:textId="77777777" w:rsidR="00D81986" w:rsidRPr="00A77B5D" w:rsidRDefault="00D81986" w:rsidP="00C15D7D">
      <w:pPr>
        <w:jc w:val="center"/>
      </w:pPr>
    </w:p>
    <w:sectPr w:rsidR="00D81986" w:rsidRPr="00A77B5D" w:rsidSect="0011734C">
      <w:footerReference w:type="even" r:id="rId9"/>
      <w:footerReference w:type="default" r:id="rId10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EB6557" w14:textId="77777777" w:rsidR="006A2831" w:rsidRDefault="006A2831">
      <w:r>
        <w:separator/>
      </w:r>
    </w:p>
  </w:endnote>
  <w:endnote w:type="continuationSeparator" w:id="0">
    <w:p w14:paraId="22E36168" w14:textId="77777777" w:rsidR="006A2831" w:rsidRDefault="006A2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85C68" w14:textId="77777777" w:rsidR="007E2FF4" w:rsidRDefault="009D4221" w:rsidP="000824E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7E2FF4"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57FDDA92" w14:textId="77777777" w:rsidR="007E2FF4" w:rsidRDefault="007E2FF4" w:rsidP="0011734C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11953F" w14:textId="77777777" w:rsidR="007E2FF4" w:rsidRDefault="009D4221" w:rsidP="000824E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7E2FF4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E6C46">
      <w:rPr>
        <w:rStyle w:val="aa"/>
        <w:noProof/>
      </w:rPr>
      <w:t>13</w:t>
    </w:r>
    <w:r>
      <w:rPr>
        <w:rStyle w:val="aa"/>
      </w:rPr>
      <w:fldChar w:fldCharType="end"/>
    </w:r>
  </w:p>
  <w:p w14:paraId="2B975ADE" w14:textId="77777777" w:rsidR="007E2FF4" w:rsidRDefault="007E2FF4" w:rsidP="0011734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09304F" w14:textId="77777777" w:rsidR="006A2831" w:rsidRDefault="006A2831">
      <w:r>
        <w:separator/>
      </w:r>
    </w:p>
  </w:footnote>
  <w:footnote w:type="continuationSeparator" w:id="0">
    <w:p w14:paraId="499B79EE" w14:textId="77777777" w:rsidR="006A2831" w:rsidRDefault="006A28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708" w:hanging="708"/>
      </w:pPr>
    </w:lvl>
    <w:lvl w:ilvl="3">
      <w:start w:val="1"/>
      <w:numFmt w:val="decimal"/>
      <w:lvlText w:val="%1.%2.%3.%4."/>
      <w:lvlJc w:val="left"/>
      <w:pPr>
        <w:tabs>
          <w:tab w:val="num" w:pos="1416"/>
        </w:tabs>
        <w:ind w:left="1416" w:hanging="708"/>
      </w:pPr>
    </w:lvl>
    <w:lvl w:ilvl="4">
      <w:start w:val="1"/>
      <w:numFmt w:val="decimal"/>
      <w:lvlText w:val="%1.%2.%3.%4.%5."/>
      <w:lvlJc w:val="left"/>
      <w:pPr>
        <w:tabs>
          <w:tab w:val="num" w:pos="2124"/>
        </w:tabs>
        <w:ind w:left="2124" w:hanging="708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2832" w:hanging="708"/>
      </w:pPr>
    </w:lvl>
    <w:lvl w:ilvl="6">
      <w:start w:val="1"/>
      <w:numFmt w:val="decimal"/>
      <w:lvlText w:val="%1.%2.%3.%4.%5.%6.%7."/>
      <w:lvlJc w:val="left"/>
      <w:pPr>
        <w:tabs>
          <w:tab w:val="num" w:pos="3540"/>
        </w:tabs>
        <w:ind w:left="3540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4248"/>
        </w:tabs>
        <w:ind w:left="4248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4956"/>
        </w:tabs>
        <w:ind w:left="4956" w:hanging="708"/>
      </w:pPr>
    </w:lvl>
  </w:abstractNum>
  <w:abstractNum w:abstractNumId="1" w15:restartNumberingAfterBreak="0">
    <w:nsid w:val="0000000B"/>
    <w:multiLevelType w:val="singleLevel"/>
    <w:tmpl w:val="0000000B"/>
    <w:name w:val="WW8Num11"/>
    <w:lvl w:ilvl="0">
      <w:start w:val="1"/>
      <w:numFmt w:val="none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none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E549F"/>
    <w:multiLevelType w:val="hybridMultilevel"/>
    <w:tmpl w:val="1188F3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8D5B54"/>
    <w:multiLevelType w:val="hybridMultilevel"/>
    <w:tmpl w:val="E64E0224"/>
    <w:lvl w:ilvl="0" w:tplc="0419000F">
      <w:start w:val="1"/>
      <w:numFmt w:val="decimal"/>
      <w:lvlText w:val="%1."/>
      <w:lvlJc w:val="left"/>
      <w:pPr>
        <w:ind w:left="145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7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9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1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3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5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7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9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17" w:hanging="180"/>
      </w:pPr>
      <w:rPr>
        <w:rFonts w:cs="Times New Roman"/>
      </w:rPr>
    </w:lvl>
  </w:abstractNum>
  <w:abstractNum w:abstractNumId="6" w15:restartNumberingAfterBreak="0">
    <w:nsid w:val="1B6E091E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246E9D"/>
    <w:multiLevelType w:val="multilevel"/>
    <w:tmpl w:val="30604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2EA074FE"/>
    <w:multiLevelType w:val="hybridMultilevel"/>
    <w:tmpl w:val="8BB405FE"/>
    <w:lvl w:ilvl="0" w:tplc="2770544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2F8668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0E01638"/>
    <w:multiLevelType w:val="hybridMultilevel"/>
    <w:tmpl w:val="4FC010FC"/>
    <w:lvl w:ilvl="0" w:tplc="3E524F1C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4EDF0FBE"/>
    <w:multiLevelType w:val="hybridMultilevel"/>
    <w:tmpl w:val="3F701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BB3CF9"/>
    <w:multiLevelType w:val="hybridMultilevel"/>
    <w:tmpl w:val="E6DC2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C62D66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BB0438"/>
    <w:multiLevelType w:val="hybridMultilevel"/>
    <w:tmpl w:val="281ABE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CF2561A"/>
    <w:multiLevelType w:val="hybridMultilevel"/>
    <w:tmpl w:val="C1741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EF91A2A"/>
    <w:multiLevelType w:val="hybridMultilevel"/>
    <w:tmpl w:val="BC768CB4"/>
    <w:lvl w:ilvl="0" w:tplc="C50E38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F2F3646"/>
    <w:multiLevelType w:val="hybridMultilevel"/>
    <w:tmpl w:val="578867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6B011F2"/>
    <w:multiLevelType w:val="hybridMultilevel"/>
    <w:tmpl w:val="6910EB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13"/>
  </w:num>
  <w:num w:numId="10">
    <w:abstractNumId w:val="12"/>
  </w:num>
  <w:num w:numId="11">
    <w:abstractNumId w:val="11"/>
  </w:num>
  <w:num w:numId="12">
    <w:abstractNumId w:val="15"/>
  </w:num>
  <w:num w:numId="13">
    <w:abstractNumId w:val="16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4"/>
  </w:num>
  <w:num w:numId="17">
    <w:abstractNumId w:val="9"/>
  </w:num>
  <w:num w:numId="18">
    <w:abstractNumId w:val="17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5A1"/>
    <w:rsid w:val="00000BB6"/>
    <w:rsid w:val="00002B55"/>
    <w:rsid w:val="00006542"/>
    <w:rsid w:val="00012010"/>
    <w:rsid w:val="00017B71"/>
    <w:rsid w:val="00046CF4"/>
    <w:rsid w:val="00067095"/>
    <w:rsid w:val="000703E5"/>
    <w:rsid w:val="000824E4"/>
    <w:rsid w:val="000B0A95"/>
    <w:rsid w:val="000B697C"/>
    <w:rsid w:val="000B7A19"/>
    <w:rsid w:val="000E57CB"/>
    <w:rsid w:val="00107099"/>
    <w:rsid w:val="0011734C"/>
    <w:rsid w:val="001534D8"/>
    <w:rsid w:val="00191A71"/>
    <w:rsid w:val="00192B35"/>
    <w:rsid w:val="0019455B"/>
    <w:rsid w:val="001A5B06"/>
    <w:rsid w:val="001D6922"/>
    <w:rsid w:val="001E340C"/>
    <w:rsid w:val="001F6419"/>
    <w:rsid w:val="00212B85"/>
    <w:rsid w:val="00220E98"/>
    <w:rsid w:val="0022184F"/>
    <w:rsid w:val="00221D97"/>
    <w:rsid w:val="00264C9C"/>
    <w:rsid w:val="00296A36"/>
    <w:rsid w:val="0031346B"/>
    <w:rsid w:val="00346D3A"/>
    <w:rsid w:val="003803BF"/>
    <w:rsid w:val="003832BA"/>
    <w:rsid w:val="00393117"/>
    <w:rsid w:val="003A3E78"/>
    <w:rsid w:val="003B5BEC"/>
    <w:rsid w:val="003D3B2C"/>
    <w:rsid w:val="003F1EAB"/>
    <w:rsid w:val="004036CC"/>
    <w:rsid w:val="004269A0"/>
    <w:rsid w:val="00432D94"/>
    <w:rsid w:val="00465AD9"/>
    <w:rsid w:val="004A58C8"/>
    <w:rsid w:val="004E53F4"/>
    <w:rsid w:val="00503454"/>
    <w:rsid w:val="00532C10"/>
    <w:rsid w:val="00553331"/>
    <w:rsid w:val="0057022D"/>
    <w:rsid w:val="00587C6C"/>
    <w:rsid w:val="005D47B6"/>
    <w:rsid w:val="005E0C27"/>
    <w:rsid w:val="005E49EB"/>
    <w:rsid w:val="00636438"/>
    <w:rsid w:val="006379ED"/>
    <w:rsid w:val="006A2831"/>
    <w:rsid w:val="006A42CD"/>
    <w:rsid w:val="006C02E6"/>
    <w:rsid w:val="006E72DF"/>
    <w:rsid w:val="00706A69"/>
    <w:rsid w:val="00711C0A"/>
    <w:rsid w:val="007133A4"/>
    <w:rsid w:val="0071538B"/>
    <w:rsid w:val="007622E5"/>
    <w:rsid w:val="00764C8B"/>
    <w:rsid w:val="007A18B1"/>
    <w:rsid w:val="007B0BF6"/>
    <w:rsid w:val="007B479A"/>
    <w:rsid w:val="007C4F9B"/>
    <w:rsid w:val="007E2FF4"/>
    <w:rsid w:val="00802A39"/>
    <w:rsid w:val="00824794"/>
    <w:rsid w:val="008263B3"/>
    <w:rsid w:val="00833D06"/>
    <w:rsid w:val="00842C55"/>
    <w:rsid w:val="008432DC"/>
    <w:rsid w:val="00845549"/>
    <w:rsid w:val="00846671"/>
    <w:rsid w:val="008660E5"/>
    <w:rsid w:val="008725A1"/>
    <w:rsid w:val="008C0BFE"/>
    <w:rsid w:val="008E03DA"/>
    <w:rsid w:val="008F118C"/>
    <w:rsid w:val="008F4247"/>
    <w:rsid w:val="00921FF4"/>
    <w:rsid w:val="009405CA"/>
    <w:rsid w:val="009405E0"/>
    <w:rsid w:val="00945115"/>
    <w:rsid w:val="00952ED6"/>
    <w:rsid w:val="00977125"/>
    <w:rsid w:val="009860C8"/>
    <w:rsid w:val="009C60EF"/>
    <w:rsid w:val="009D4221"/>
    <w:rsid w:val="009E4C3C"/>
    <w:rsid w:val="009F614C"/>
    <w:rsid w:val="00A05F15"/>
    <w:rsid w:val="00A11E83"/>
    <w:rsid w:val="00A426AB"/>
    <w:rsid w:val="00A4421F"/>
    <w:rsid w:val="00A53CB7"/>
    <w:rsid w:val="00A77B5D"/>
    <w:rsid w:val="00A912EC"/>
    <w:rsid w:val="00AB7196"/>
    <w:rsid w:val="00AC3FA8"/>
    <w:rsid w:val="00AF4B48"/>
    <w:rsid w:val="00B17002"/>
    <w:rsid w:val="00B34E13"/>
    <w:rsid w:val="00B90A94"/>
    <w:rsid w:val="00BA4C09"/>
    <w:rsid w:val="00BC1731"/>
    <w:rsid w:val="00BD4C9C"/>
    <w:rsid w:val="00BE5CB6"/>
    <w:rsid w:val="00BF2C5B"/>
    <w:rsid w:val="00C01D8F"/>
    <w:rsid w:val="00C02700"/>
    <w:rsid w:val="00C15D7D"/>
    <w:rsid w:val="00C555BB"/>
    <w:rsid w:val="00C723EE"/>
    <w:rsid w:val="00C81AA9"/>
    <w:rsid w:val="00C87A8E"/>
    <w:rsid w:val="00C975C7"/>
    <w:rsid w:val="00D10CD6"/>
    <w:rsid w:val="00D179C7"/>
    <w:rsid w:val="00D20320"/>
    <w:rsid w:val="00D81986"/>
    <w:rsid w:val="00D9375C"/>
    <w:rsid w:val="00D974AC"/>
    <w:rsid w:val="00DA4F5A"/>
    <w:rsid w:val="00DE6C46"/>
    <w:rsid w:val="00E065EB"/>
    <w:rsid w:val="00E1107C"/>
    <w:rsid w:val="00E22183"/>
    <w:rsid w:val="00E708EE"/>
    <w:rsid w:val="00EA4304"/>
    <w:rsid w:val="00EC50B3"/>
    <w:rsid w:val="00ED5118"/>
    <w:rsid w:val="00EF35FC"/>
    <w:rsid w:val="00F056C3"/>
    <w:rsid w:val="00F345EF"/>
    <w:rsid w:val="00F373F9"/>
    <w:rsid w:val="00F805C7"/>
    <w:rsid w:val="00F839E3"/>
    <w:rsid w:val="00F86387"/>
    <w:rsid w:val="00F90EDF"/>
    <w:rsid w:val="00F9136B"/>
    <w:rsid w:val="00FB280C"/>
    <w:rsid w:val="00FB661E"/>
    <w:rsid w:val="00FD73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2DCD9A"/>
  <w15:docId w15:val="{6C2747FD-0C34-485F-BB59-A6073920B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2F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221D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4A58C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45115"/>
    <w:pPr>
      <w:keepNext/>
      <w:jc w:val="both"/>
      <w:outlineLvl w:val="3"/>
    </w:pPr>
    <w:rPr>
      <w:rFonts w:eastAsia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2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Прижатый влево"/>
    <w:basedOn w:val="a"/>
    <w:next w:val="a"/>
    <w:rsid w:val="00E2218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FontStyle20">
    <w:name w:val="Font Style20"/>
    <w:rsid w:val="00D81986"/>
    <w:rPr>
      <w:rFonts w:ascii="Times New Roman" w:hAnsi="Times New Roman" w:cs="Times New Roman" w:hint="default"/>
      <w:sz w:val="18"/>
      <w:szCs w:val="18"/>
    </w:rPr>
  </w:style>
  <w:style w:type="paragraph" w:customStyle="1" w:styleId="Style3">
    <w:name w:val="Style3"/>
    <w:basedOn w:val="a"/>
    <w:rsid w:val="00D81986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11">
    <w:name w:val="Style11"/>
    <w:basedOn w:val="a"/>
    <w:rsid w:val="00D81986"/>
    <w:pPr>
      <w:widowControl w:val="0"/>
      <w:autoSpaceDE w:val="0"/>
      <w:autoSpaceDN w:val="0"/>
      <w:adjustRightInd w:val="0"/>
      <w:spacing w:line="338" w:lineRule="exact"/>
      <w:ind w:firstLine="526"/>
      <w:jc w:val="both"/>
    </w:pPr>
    <w:rPr>
      <w:rFonts w:eastAsia="Times New Roman"/>
    </w:rPr>
  </w:style>
  <w:style w:type="paragraph" w:customStyle="1" w:styleId="Style13">
    <w:name w:val="Style13"/>
    <w:basedOn w:val="a"/>
    <w:rsid w:val="00D81986"/>
    <w:pPr>
      <w:widowControl w:val="0"/>
      <w:autoSpaceDE w:val="0"/>
      <w:autoSpaceDN w:val="0"/>
      <w:adjustRightInd w:val="0"/>
      <w:spacing w:line="346" w:lineRule="exact"/>
      <w:ind w:firstLine="490"/>
    </w:pPr>
    <w:rPr>
      <w:rFonts w:eastAsia="Times New Roman"/>
    </w:rPr>
  </w:style>
  <w:style w:type="character" w:customStyle="1" w:styleId="FontStyle35">
    <w:name w:val="Font Style35"/>
    <w:rsid w:val="00D81986"/>
    <w:rPr>
      <w:rFonts w:ascii="Times New Roman" w:hAnsi="Times New Roman" w:cs="Times New Roman" w:hint="default"/>
      <w:sz w:val="18"/>
      <w:szCs w:val="18"/>
    </w:rPr>
  </w:style>
  <w:style w:type="paragraph" w:styleId="a5">
    <w:name w:val="Body Text"/>
    <w:basedOn w:val="a"/>
    <w:link w:val="a6"/>
    <w:rsid w:val="00D81986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6">
    <w:name w:val="Основной текст Знак"/>
    <w:link w:val="a5"/>
    <w:rsid w:val="00D81986"/>
    <w:rPr>
      <w:rFonts w:ascii="Calibri" w:eastAsia="Calibri" w:hAnsi="Calibri" w:cs="Calibri"/>
      <w:sz w:val="22"/>
      <w:szCs w:val="22"/>
      <w:lang w:val="ru-RU" w:eastAsia="zh-CN" w:bidi="ar-SA"/>
    </w:rPr>
  </w:style>
  <w:style w:type="paragraph" w:styleId="a7">
    <w:name w:val="Body Text Indent"/>
    <w:basedOn w:val="a"/>
    <w:rsid w:val="00221D97"/>
    <w:pPr>
      <w:spacing w:after="120"/>
      <w:ind w:left="283"/>
    </w:pPr>
  </w:style>
  <w:style w:type="paragraph" w:styleId="3">
    <w:name w:val="Body Text 3"/>
    <w:basedOn w:val="a"/>
    <w:rsid w:val="00221D97"/>
    <w:pPr>
      <w:spacing w:after="120"/>
    </w:pPr>
    <w:rPr>
      <w:sz w:val="16"/>
      <w:szCs w:val="16"/>
    </w:rPr>
  </w:style>
  <w:style w:type="paragraph" w:styleId="a8">
    <w:name w:val="List"/>
    <w:basedOn w:val="a"/>
    <w:rsid w:val="00264C9C"/>
    <w:pPr>
      <w:ind w:left="283" w:hanging="283"/>
    </w:pPr>
    <w:rPr>
      <w:rFonts w:eastAsia="Times New Roman"/>
    </w:rPr>
  </w:style>
  <w:style w:type="paragraph" w:styleId="a9">
    <w:name w:val="footer"/>
    <w:basedOn w:val="a"/>
    <w:rsid w:val="0011734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11734C"/>
  </w:style>
  <w:style w:type="character" w:customStyle="1" w:styleId="10">
    <w:name w:val="Заголовок 1 Знак"/>
    <w:link w:val="1"/>
    <w:rsid w:val="00017B71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character" w:styleId="ab">
    <w:name w:val="Emphasis"/>
    <w:uiPriority w:val="20"/>
    <w:qFormat/>
    <w:rsid w:val="00AF4B48"/>
    <w:rPr>
      <w:rFonts w:cs="Times New Roman"/>
      <w:i/>
    </w:rPr>
  </w:style>
  <w:style w:type="paragraph" w:customStyle="1" w:styleId="Default">
    <w:name w:val="Default"/>
    <w:rsid w:val="00DA4F5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c">
    <w:name w:val="Hyperlink"/>
    <w:uiPriority w:val="99"/>
    <w:unhideWhenUsed/>
    <w:rsid w:val="00C81AA9"/>
    <w:rPr>
      <w:color w:val="0563C1"/>
      <w:u w:val="single"/>
    </w:rPr>
  </w:style>
  <w:style w:type="character" w:customStyle="1" w:styleId="20">
    <w:name w:val="Заголовок 2 Знак"/>
    <w:link w:val="2"/>
    <w:semiHidden/>
    <w:rsid w:val="004A58C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List Paragraph"/>
    <w:basedOn w:val="a"/>
    <w:link w:val="ae"/>
    <w:uiPriority w:val="99"/>
    <w:qFormat/>
    <w:rsid w:val="00C01D8F"/>
    <w:pPr>
      <w:spacing w:before="120" w:after="120"/>
      <w:ind w:left="708"/>
    </w:pPr>
    <w:rPr>
      <w:rFonts w:eastAsia="Times New Roman"/>
      <w:szCs w:val="20"/>
    </w:rPr>
  </w:style>
  <w:style w:type="character" w:customStyle="1" w:styleId="ae">
    <w:name w:val="Абзац списка Знак"/>
    <w:link w:val="ad"/>
    <w:uiPriority w:val="99"/>
    <w:locked/>
    <w:rsid w:val="00C01D8F"/>
    <w:rPr>
      <w:sz w:val="24"/>
    </w:rPr>
  </w:style>
  <w:style w:type="character" w:customStyle="1" w:styleId="FontStyle11">
    <w:name w:val="Font Style11"/>
    <w:uiPriority w:val="99"/>
    <w:rsid w:val="00C15D7D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31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avlova.UKRTB\Downloads\znaniu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0B810E-D05E-40F9-8CD2-E8EA155C1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2962</Words>
  <Characters>16890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образовательное учреждение среднего профессионального образования</vt:lpstr>
    </vt:vector>
  </TitlesOfParts>
  <Company>SPecialiST RePack</Company>
  <LinksUpToDate>false</LinksUpToDate>
  <CharactersWithSpaces>19813</CharactersWithSpaces>
  <SharedDoc>false</SharedDoc>
  <HLinks>
    <vt:vector size="6" baseType="variant">
      <vt:variant>
        <vt:i4>7929958</vt:i4>
      </vt:variant>
      <vt:variant>
        <vt:i4>0</vt:i4>
      </vt:variant>
      <vt:variant>
        <vt:i4>0</vt:i4>
      </vt:variant>
      <vt:variant>
        <vt:i4>5</vt:i4>
      </vt:variant>
      <vt:variant>
        <vt:lpwstr>C:\Users\UGKR\Downloads\znanium.com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 среднего профессионального образования</dc:title>
  <cp:lastModifiedBy>Елистратова Э.Р.</cp:lastModifiedBy>
  <cp:revision>13</cp:revision>
  <cp:lastPrinted>2002-01-01T01:26:00Z</cp:lastPrinted>
  <dcterms:created xsi:type="dcterms:W3CDTF">2019-04-09T16:39:00Z</dcterms:created>
  <dcterms:modified xsi:type="dcterms:W3CDTF">2021-02-01T14:17:00Z</dcterms:modified>
</cp:coreProperties>
</file>